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01EAE" w14:textId="555C1434" w:rsidR="00A65EC2" w:rsidRDefault="00000000">
      <w:pPr>
        <w:pStyle w:val="a6"/>
        <w:rPr>
          <w:lang w:eastAsia="zh-CN"/>
        </w:rPr>
      </w:pPr>
      <w:r>
        <w:rPr>
          <w:rFonts w:ascii="Times New Roman" w:eastAsia="宋体" w:hAnsi="Times New Roman"/>
          <w:lang w:eastAsia="zh-CN"/>
        </w:rPr>
        <w:t>16</w:t>
      </w:r>
      <w:r>
        <w:rPr>
          <w:rFonts w:ascii="Times New Roman" w:eastAsia="宋体" w:hAnsi="Times New Roman"/>
          <w:lang w:eastAsia="zh-CN"/>
        </w:rPr>
        <w:t>届市调大赛本科组模拟题</w:t>
      </w:r>
      <w:r w:rsidR="00F02216">
        <w:rPr>
          <w:rFonts w:ascii="Times New Roman" w:eastAsia="宋体" w:hAnsi="Times New Roman" w:hint="eastAsia"/>
          <w:lang w:eastAsia="zh-CN"/>
        </w:rPr>
        <w:t>一</w:t>
      </w:r>
    </w:p>
    <w:p w14:paraId="3975D11A" w14:textId="77777777" w:rsidR="00A65EC2" w:rsidRDefault="00000000">
      <w:pPr>
        <w:rPr>
          <w:lang w:eastAsia="zh-CN"/>
        </w:rPr>
      </w:pPr>
      <w:r>
        <w:rPr>
          <w:rFonts w:ascii="Times New Roman" w:eastAsia="宋体" w:hAnsi="Times New Roman"/>
          <w:lang w:eastAsia="zh-CN"/>
        </w:rPr>
        <w:t>1-</w:t>
      </w:r>
      <w:r>
        <w:rPr>
          <w:rFonts w:ascii="Times New Roman" w:eastAsia="宋体" w:hAnsi="Times New Roman"/>
          <w:lang w:eastAsia="zh-CN"/>
        </w:rPr>
        <w:t>题目：将市场调查划分为定性调查研究和定量调查研究的分类标志是（）。</w:t>
      </w:r>
      <w:r>
        <w:rPr>
          <w:rFonts w:ascii="Times New Roman" w:eastAsia="宋体" w:hAnsi="Times New Roman"/>
          <w:lang w:eastAsia="zh-CN"/>
        </w:rPr>
        <w:t>[</w:t>
      </w:r>
      <w:r>
        <w:rPr>
          <w:rFonts w:ascii="Times New Roman" w:eastAsia="宋体" w:hAnsi="Times New Roman"/>
          <w:lang w:eastAsia="zh-CN"/>
        </w:rPr>
        <w:t>题型：单选题</w:t>
      </w:r>
      <w:r>
        <w:rPr>
          <w:rFonts w:ascii="Times New Roman" w:eastAsia="宋体" w:hAnsi="Times New Roman"/>
          <w:lang w:eastAsia="zh-CN"/>
        </w:rPr>
        <w:t>][</w:t>
      </w:r>
      <w:r>
        <w:rPr>
          <w:rFonts w:ascii="Times New Roman" w:eastAsia="宋体" w:hAnsi="Times New Roman"/>
          <w:lang w:eastAsia="zh-CN"/>
        </w:rPr>
        <w:t>答案：</w:t>
      </w:r>
      <w:r>
        <w:rPr>
          <w:rFonts w:ascii="Times New Roman" w:eastAsia="宋体" w:hAnsi="Times New Roman"/>
          <w:lang w:eastAsia="zh-CN"/>
        </w:rPr>
        <w:t>B]</w:t>
      </w:r>
    </w:p>
    <w:p w14:paraId="77E3AEC1" w14:textId="77777777" w:rsidR="00A65EC2" w:rsidRDefault="00000000">
      <w:pPr>
        <w:rPr>
          <w:lang w:eastAsia="zh-CN"/>
        </w:rPr>
      </w:pPr>
      <w:r>
        <w:rPr>
          <w:rFonts w:ascii="Times New Roman" w:eastAsia="宋体" w:hAnsi="Times New Roman"/>
          <w:lang w:eastAsia="zh-CN"/>
        </w:rPr>
        <w:t>1-</w:t>
      </w:r>
      <w:r>
        <w:rPr>
          <w:rFonts w:ascii="Times New Roman" w:eastAsia="宋体" w:hAnsi="Times New Roman"/>
          <w:lang w:eastAsia="zh-CN"/>
        </w:rPr>
        <w:t>选项：</w:t>
      </w:r>
    </w:p>
    <w:p w14:paraId="74B419EC" w14:textId="77777777" w:rsidR="00A65EC2" w:rsidRDefault="00000000">
      <w:pPr>
        <w:rPr>
          <w:lang w:eastAsia="zh-CN"/>
        </w:rPr>
      </w:pPr>
      <w:r>
        <w:rPr>
          <w:rFonts w:ascii="Times New Roman" w:eastAsia="宋体" w:hAnsi="Times New Roman"/>
          <w:lang w:eastAsia="zh-CN"/>
        </w:rPr>
        <w:t>（</w:t>
      </w:r>
      <w:r>
        <w:rPr>
          <w:rFonts w:ascii="Times New Roman" w:eastAsia="宋体" w:hAnsi="Times New Roman"/>
          <w:lang w:eastAsia="zh-CN"/>
        </w:rPr>
        <w:t>A</w:t>
      </w:r>
      <w:r>
        <w:rPr>
          <w:rFonts w:ascii="Times New Roman" w:eastAsia="宋体" w:hAnsi="Times New Roman"/>
          <w:lang w:eastAsia="zh-CN"/>
        </w:rPr>
        <w:t>）调查研究的内容</w:t>
      </w:r>
    </w:p>
    <w:p w14:paraId="3C535DA8" w14:textId="77777777" w:rsidR="00A65EC2" w:rsidRDefault="00000000">
      <w:pPr>
        <w:rPr>
          <w:lang w:eastAsia="zh-CN"/>
        </w:rPr>
      </w:pPr>
      <w:r>
        <w:rPr>
          <w:rFonts w:ascii="Times New Roman" w:eastAsia="宋体" w:hAnsi="Times New Roman"/>
          <w:lang w:eastAsia="zh-CN"/>
        </w:rPr>
        <w:t>（</w:t>
      </w:r>
      <w:r>
        <w:rPr>
          <w:rFonts w:ascii="Times New Roman" w:eastAsia="宋体" w:hAnsi="Times New Roman"/>
          <w:lang w:eastAsia="zh-CN"/>
        </w:rPr>
        <w:t>B</w:t>
      </w:r>
      <w:r>
        <w:rPr>
          <w:rFonts w:ascii="Times New Roman" w:eastAsia="宋体" w:hAnsi="Times New Roman"/>
          <w:lang w:eastAsia="zh-CN"/>
        </w:rPr>
        <w:t>）调查研究的方法</w:t>
      </w:r>
    </w:p>
    <w:p w14:paraId="653CD7A9" w14:textId="77777777" w:rsidR="00A65EC2" w:rsidRDefault="00000000">
      <w:pPr>
        <w:rPr>
          <w:lang w:eastAsia="zh-CN"/>
        </w:rPr>
      </w:pPr>
      <w:r>
        <w:rPr>
          <w:rFonts w:ascii="Times New Roman" w:eastAsia="宋体" w:hAnsi="Times New Roman"/>
          <w:lang w:eastAsia="zh-CN"/>
        </w:rPr>
        <w:t>（</w:t>
      </w:r>
      <w:r>
        <w:rPr>
          <w:rFonts w:ascii="Times New Roman" w:eastAsia="宋体" w:hAnsi="Times New Roman"/>
          <w:lang w:eastAsia="zh-CN"/>
        </w:rPr>
        <w:t>C</w:t>
      </w:r>
      <w:r>
        <w:rPr>
          <w:rFonts w:ascii="Times New Roman" w:eastAsia="宋体" w:hAnsi="Times New Roman"/>
          <w:lang w:eastAsia="zh-CN"/>
        </w:rPr>
        <w:t>）调查研究的目的</w:t>
      </w:r>
    </w:p>
    <w:p w14:paraId="6A2A623B" w14:textId="77777777" w:rsidR="00A65EC2" w:rsidRDefault="00000000">
      <w:pPr>
        <w:rPr>
          <w:lang w:eastAsia="zh-CN"/>
        </w:rPr>
      </w:pPr>
      <w:r>
        <w:rPr>
          <w:rFonts w:ascii="Times New Roman" w:eastAsia="宋体" w:hAnsi="Times New Roman"/>
          <w:lang w:eastAsia="zh-CN"/>
        </w:rPr>
        <w:t>（</w:t>
      </w:r>
      <w:r>
        <w:rPr>
          <w:rFonts w:ascii="Times New Roman" w:eastAsia="宋体" w:hAnsi="Times New Roman"/>
          <w:lang w:eastAsia="zh-CN"/>
        </w:rPr>
        <w:t>D</w:t>
      </w:r>
      <w:r>
        <w:rPr>
          <w:rFonts w:ascii="Times New Roman" w:eastAsia="宋体" w:hAnsi="Times New Roman"/>
          <w:lang w:eastAsia="zh-CN"/>
        </w:rPr>
        <w:t>）调查研究的性质</w:t>
      </w:r>
    </w:p>
    <w:p w14:paraId="77076A97" w14:textId="77777777" w:rsidR="00A65EC2" w:rsidRDefault="00000000">
      <w:pPr>
        <w:rPr>
          <w:lang w:eastAsia="zh-CN"/>
        </w:rPr>
      </w:pPr>
      <w:r>
        <w:rPr>
          <w:lang w:eastAsia="zh-CN"/>
        </w:rPr>
        <w:t xml:space="preserve"> </w:t>
      </w:r>
    </w:p>
    <w:p w14:paraId="7291180A" w14:textId="77777777" w:rsidR="00A65EC2" w:rsidRDefault="00000000">
      <w:pPr>
        <w:rPr>
          <w:lang w:eastAsia="zh-CN"/>
        </w:rPr>
      </w:pPr>
      <w:r>
        <w:rPr>
          <w:rFonts w:ascii="Times New Roman" w:eastAsia="宋体" w:hAnsi="Times New Roman"/>
          <w:lang w:eastAsia="zh-CN"/>
        </w:rPr>
        <w:t>2-</w:t>
      </w:r>
      <w:r>
        <w:rPr>
          <w:rFonts w:ascii="Times New Roman" w:eastAsia="宋体" w:hAnsi="Times New Roman"/>
          <w:lang w:eastAsia="zh-CN"/>
        </w:rPr>
        <w:t>题目：调查活动是一个系统工程，包括了从问题定义、计划编制、方案设计、样本抽取、资料收集整理分析到报告撰写全过程。这体现的市场调查特点是（</w:t>
      </w:r>
      <w:r>
        <w:rPr>
          <w:rFonts w:ascii="Times New Roman" w:eastAsia="宋体" w:hAnsi="Times New Roman"/>
          <w:lang w:eastAsia="zh-CN"/>
        </w:rPr>
        <w:t xml:space="preserve"> </w:t>
      </w:r>
      <w:r>
        <w:rPr>
          <w:rFonts w:ascii="Times New Roman" w:eastAsia="宋体" w:hAnsi="Times New Roman"/>
          <w:lang w:eastAsia="zh-CN"/>
        </w:rPr>
        <w:t>）。</w:t>
      </w:r>
      <w:r>
        <w:rPr>
          <w:rFonts w:ascii="Times New Roman" w:eastAsia="宋体" w:hAnsi="Times New Roman"/>
          <w:lang w:eastAsia="zh-CN"/>
        </w:rPr>
        <w:t>[</w:t>
      </w:r>
      <w:r>
        <w:rPr>
          <w:rFonts w:ascii="Times New Roman" w:eastAsia="宋体" w:hAnsi="Times New Roman"/>
          <w:lang w:eastAsia="zh-CN"/>
        </w:rPr>
        <w:t>题型：单选题</w:t>
      </w:r>
      <w:r>
        <w:rPr>
          <w:rFonts w:ascii="Times New Roman" w:eastAsia="宋体" w:hAnsi="Times New Roman"/>
          <w:lang w:eastAsia="zh-CN"/>
        </w:rPr>
        <w:t>][</w:t>
      </w:r>
      <w:r>
        <w:rPr>
          <w:rFonts w:ascii="Times New Roman" w:eastAsia="宋体" w:hAnsi="Times New Roman"/>
          <w:lang w:eastAsia="zh-CN"/>
        </w:rPr>
        <w:t>答案：</w:t>
      </w:r>
      <w:r>
        <w:rPr>
          <w:rFonts w:ascii="Times New Roman" w:eastAsia="宋体" w:hAnsi="Times New Roman"/>
          <w:lang w:eastAsia="zh-CN"/>
        </w:rPr>
        <w:t>A]</w:t>
      </w:r>
    </w:p>
    <w:p w14:paraId="43543B22" w14:textId="77777777" w:rsidR="00A65EC2" w:rsidRDefault="00000000">
      <w:pPr>
        <w:rPr>
          <w:lang w:eastAsia="zh-CN"/>
        </w:rPr>
      </w:pPr>
      <w:r>
        <w:rPr>
          <w:rFonts w:ascii="Times New Roman" w:eastAsia="宋体" w:hAnsi="Times New Roman"/>
          <w:lang w:eastAsia="zh-CN"/>
        </w:rPr>
        <w:t>2-</w:t>
      </w:r>
      <w:r>
        <w:rPr>
          <w:rFonts w:ascii="Times New Roman" w:eastAsia="宋体" w:hAnsi="Times New Roman"/>
          <w:lang w:eastAsia="zh-CN"/>
        </w:rPr>
        <w:t>选项：</w:t>
      </w:r>
    </w:p>
    <w:p w14:paraId="116D58CD" w14:textId="77777777" w:rsidR="00A65EC2" w:rsidRDefault="00000000">
      <w:pPr>
        <w:rPr>
          <w:lang w:eastAsia="zh-CN"/>
        </w:rPr>
      </w:pPr>
      <w:r>
        <w:rPr>
          <w:rFonts w:ascii="Times New Roman" w:eastAsia="宋体" w:hAnsi="Times New Roman"/>
          <w:lang w:eastAsia="zh-CN"/>
        </w:rPr>
        <w:t>（</w:t>
      </w:r>
      <w:r>
        <w:rPr>
          <w:rFonts w:ascii="Times New Roman" w:eastAsia="宋体" w:hAnsi="Times New Roman"/>
          <w:lang w:eastAsia="zh-CN"/>
        </w:rPr>
        <w:t>A</w:t>
      </w:r>
      <w:r>
        <w:rPr>
          <w:rFonts w:ascii="Times New Roman" w:eastAsia="宋体" w:hAnsi="Times New Roman"/>
          <w:lang w:eastAsia="zh-CN"/>
        </w:rPr>
        <w:t>）系统性</w:t>
      </w:r>
    </w:p>
    <w:p w14:paraId="2AF474F5" w14:textId="77777777" w:rsidR="00A65EC2" w:rsidRDefault="00000000">
      <w:pPr>
        <w:rPr>
          <w:lang w:eastAsia="zh-CN"/>
        </w:rPr>
      </w:pPr>
      <w:r>
        <w:rPr>
          <w:rFonts w:ascii="Times New Roman" w:eastAsia="宋体" w:hAnsi="Times New Roman"/>
          <w:lang w:eastAsia="zh-CN"/>
        </w:rPr>
        <w:t>（</w:t>
      </w:r>
      <w:r>
        <w:rPr>
          <w:rFonts w:ascii="Times New Roman" w:eastAsia="宋体" w:hAnsi="Times New Roman"/>
          <w:lang w:eastAsia="zh-CN"/>
        </w:rPr>
        <w:t>B</w:t>
      </w:r>
      <w:r>
        <w:rPr>
          <w:rFonts w:ascii="Times New Roman" w:eastAsia="宋体" w:hAnsi="Times New Roman"/>
          <w:lang w:eastAsia="zh-CN"/>
        </w:rPr>
        <w:t>）目的性</w:t>
      </w:r>
    </w:p>
    <w:p w14:paraId="7F37B597" w14:textId="77777777" w:rsidR="00A65EC2" w:rsidRDefault="00000000">
      <w:pPr>
        <w:rPr>
          <w:lang w:eastAsia="zh-CN"/>
        </w:rPr>
      </w:pPr>
      <w:r>
        <w:rPr>
          <w:rFonts w:ascii="Times New Roman" w:eastAsia="宋体" w:hAnsi="Times New Roman"/>
          <w:lang w:eastAsia="zh-CN"/>
        </w:rPr>
        <w:t>（</w:t>
      </w:r>
      <w:r>
        <w:rPr>
          <w:rFonts w:ascii="Times New Roman" w:eastAsia="宋体" w:hAnsi="Times New Roman"/>
          <w:lang w:eastAsia="zh-CN"/>
        </w:rPr>
        <w:t>C</w:t>
      </w:r>
      <w:r>
        <w:rPr>
          <w:rFonts w:ascii="Times New Roman" w:eastAsia="宋体" w:hAnsi="Times New Roman"/>
          <w:lang w:eastAsia="zh-CN"/>
        </w:rPr>
        <w:t>）科学性</w:t>
      </w:r>
    </w:p>
    <w:p w14:paraId="173E52DA" w14:textId="77777777" w:rsidR="00A65EC2" w:rsidRDefault="00000000">
      <w:pPr>
        <w:rPr>
          <w:lang w:eastAsia="zh-CN"/>
        </w:rPr>
      </w:pPr>
      <w:r>
        <w:rPr>
          <w:rFonts w:ascii="Times New Roman" w:eastAsia="宋体" w:hAnsi="Times New Roman"/>
          <w:lang w:eastAsia="zh-CN"/>
        </w:rPr>
        <w:t>（</w:t>
      </w:r>
      <w:r>
        <w:rPr>
          <w:rFonts w:ascii="Times New Roman" w:eastAsia="宋体" w:hAnsi="Times New Roman"/>
          <w:lang w:eastAsia="zh-CN"/>
        </w:rPr>
        <w:t>D</w:t>
      </w:r>
      <w:r>
        <w:rPr>
          <w:rFonts w:ascii="Times New Roman" w:eastAsia="宋体" w:hAnsi="Times New Roman"/>
          <w:lang w:eastAsia="zh-CN"/>
        </w:rPr>
        <w:t>）时效性</w:t>
      </w:r>
    </w:p>
    <w:p w14:paraId="4CFD2560" w14:textId="77777777" w:rsidR="00A65EC2" w:rsidRDefault="00000000">
      <w:pPr>
        <w:rPr>
          <w:lang w:eastAsia="zh-CN"/>
        </w:rPr>
      </w:pPr>
      <w:r>
        <w:rPr>
          <w:lang w:eastAsia="zh-CN"/>
        </w:rPr>
        <w:t xml:space="preserve"> </w:t>
      </w:r>
    </w:p>
    <w:p w14:paraId="268FA5D9" w14:textId="77777777" w:rsidR="00A65EC2" w:rsidRDefault="00000000">
      <w:pPr>
        <w:rPr>
          <w:lang w:eastAsia="zh-CN"/>
        </w:rPr>
      </w:pPr>
      <w:r>
        <w:rPr>
          <w:rFonts w:ascii="Times New Roman" w:eastAsia="宋体" w:hAnsi="Times New Roman"/>
          <w:lang w:eastAsia="zh-CN"/>
        </w:rPr>
        <w:t>3-</w:t>
      </w:r>
      <w:r>
        <w:rPr>
          <w:rFonts w:ascii="Times New Roman" w:eastAsia="宋体" w:hAnsi="Times New Roman"/>
          <w:lang w:eastAsia="zh-CN"/>
        </w:rPr>
        <w:t>题目：对于高职高专毕业生对就业岗位、薪资期望水平进行调查，适宜采用的调查方式是（）。</w:t>
      </w:r>
      <w:r>
        <w:rPr>
          <w:rFonts w:ascii="Times New Roman" w:eastAsia="宋体" w:hAnsi="Times New Roman"/>
          <w:lang w:eastAsia="zh-CN"/>
        </w:rPr>
        <w:t>[</w:t>
      </w:r>
      <w:r>
        <w:rPr>
          <w:rFonts w:ascii="Times New Roman" w:eastAsia="宋体" w:hAnsi="Times New Roman"/>
          <w:lang w:eastAsia="zh-CN"/>
        </w:rPr>
        <w:t>题型：单选题</w:t>
      </w:r>
      <w:r>
        <w:rPr>
          <w:rFonts w:ascii="Times New Roman" w:eastAsia="宋体" w:hAnsi="Times New Roman"/>
          <w:lang w:eastAsia="zh-CN"/>
        </w:rPr>
        <w:t>][</w:t>
      </w:r>
      <w:r>
        <w:rPr>
          <w:rFonts w:ascii="Times New Roman" w:eastAsia="宋体" w:hAnsi="Times New Roman"/>
          <w:lang w:eastAsia="zh-CN"/>
        </w:rPr>
        <w:t>答案：</w:t>
      </w:r>
      <w:r>
        <w:rPr>
          <w:rFonts w:ascii="Times New Roman" w:eastAsia="宋体" w:hAnsi="Times New Roman"/>
          <w:lang w:eastAsia="zh-CN"/>
        </w:rPr>
        <w:t>D]</w:t>
      </w:r>
    </w:p>
    <w:p w14:paraId="6FDA44BB" w14:textId="77777777" w:rsidR="00A65EC2" w:rsidRDefault="00000000">
      <w:pPr>
        <w:rPr>
          <w:lang w:eastAsia="zh-CN"/>
        </w:rPr>
      </w:pPr>
      <w:r>
        <w:rPr>
          <w:rFonts w:ascii="Times New Roman" w:eastAsia="宋体" w:hAnsi="Times New Roman"/>
          <w:lang w:eastAsia="zh-CN"/>
        </w:rPr>
        <w:t>3-</w:t>
      </w:r>
      <w:r>
        <w:rPr>
          <w:rFonts w:ascii="Times New Roman" w:eastAsia="宋体" w:hAnsi="Times New Roman"/>
          <w:lang w:eastAsia="zh-CN"/>
        </w:rPr>
        <w:t>选项：</w:t>
      </w:r>
    </w:p>
    <w:p w14:paraId="238B9E0A" w14:textId="77777777" w:rsidR="00A65EC2" w:rsidRDefault="00000000">
      <w:pPr>
        <w:rPr>
          <w:lang w:eastAsia="zh-CN"/>
        </w:rPr>
      </w:pPr>
      <w:r>
        <w:rPr>
          <w:rFonts w:ascii="Times New Roman" w:eastAsia="宋体" w:hAnsi="Times New Roman"/>
          <w:lang w:eastAsia="zh-CN"/>
        </w:rPr>
        <w:t>（</w:t>
      </w:r>
      <w:r>
        <w:rPr>
          <w:rFonts w:ascii="Times New Roman" w:eastAsia="宋体" w:hAnsi="Times New Roman"/>
          <w:lang w:eastAsia="zh-CN"/>
        </w:rPr>
        <w:t>A</w:t>
      </w:r>
      <w:r>
        <w:rPr>
          <w:rFonts w:ascii="Times New Roman" w:eastAsia="宋体" w:hAnsi="Times New Roman"/>
          <w:lang w:eastAsia="zh-CN"/>
        </w:rPr>
        <w:t>）市场普查</w:t>
      </w:r>
    </w:p>
    <w:p w14:paraId="3E3AB2E2" w14:textId="77777777" w:rsidR="00A65EC2" w:rsidRDefault="00000000">
      <w:pPr>
        <w:rPr>
          <w:lang w:eastAsia="zh-CN"/>
        </w:rPr>
      </w:pPr>
      <w:r>
        <w:rPr>
          <w:rFonts w:ascii="Times New Roman" w:eastAsia="宋体" w:hAnsi="Times New Roman"/>
          <w:lang w:eastAsia="zh-CN"/>
        </w:rPr>
        <w:t>（</w:t>
      </w:r>
      <w:r>
        <w:rPr>
          <w:rFonts w:ascii="Times New Roman" w:eastAsia="宋体" w:hAnsi="Times New Roman"/>
          <w:lang w:eastAsia="zh-CN"/>
        </w:rPr>
        <w:t>B</w:t>
      </w:r>
      <w:r>
        <w:rPr>
          <w:rFonts w:ascii="Times New Roman" w:eastAsia="宋体" w:hAnsi="Times New Roman"/>
          <w:lang w:eastAsia="zh-CN"/>
        </w:rPr>
        <w:t>）重点市场调查</w:t>
      </w:r>
    </w:p>
    <w:p w14:paraId="6CED6C5A" w14:textId="77777777" w:rsidR="00A65EC2" w:rsidRDefault="00000000">
      <w:pPr>
        <w:rPr>
          <w:lang w:eastAsia="zh-CN"/>
        </w:rPr>
      </w:pPr>
      <w:r>
        <w:rPr>
          <w:rFonts w:ascii="Times New Roman" w:eastAsia="宋体" w:hAnsi="Times New Roman"/>
          <w:lang w:eastAsia="zh-CN"/>
        </w:rPr>
        <w:t>（</w:t>
      </w:r>
      <w:r>
        <w:rPr>
          <w:rFonts w:ascii="Times New Roman" w:eastAsia="宋体" w:hAnsi="Times New Roman"/>
          <w:lang w:eastAsia="zh-CN"/>
        </w:rPr>
        <w:t>C</w:t>
      </w:r>
      <w:r>
        <w:rPr>
          <w:rFonts w:ascii="Times New Roman" w:eastAsia="宋体" w:hAnsi="Times New Roman"/>
          <w:lang w:eastAsia="zh-CN"/>
        </w:rPr>
        <w:t>）典型市场调查</w:t>
      </w:r>
    </w:p>
    <w:p w14:paraId="6B62BA3E" w14:textId="77777777" w:rsidR="00A65EC2" w:rsidRDefault="00000000">
      <w:pPr>
        <w:rPr>
          <w:lang w:eastAsia="zh-CN"/>
        </w:rPr>
      </w:pPr>
      <w:r>
        <w:rPr>
          <w:rFonts w:ascii="Times New Roman" w:eastAsia="宋体" w:hAnsi="Times New Roman"/>
          <w:lang w:eastAsia="zh-CN"/>
        </w:rPr>
        <w:t>（</w:t>
      </w:r>
      <w:r>
        <w:rPr>
          <w:rFonts w:ascii="Times New Roman" w:eastAsia="宋体" w:hAnsi="Times New Roman"/>
          <w:lang w:eastAsia="zh-CN"/>
        </w:rPr>
        <w:t>D</w:t>
      </w:r>
      <w:r>
        <w:rPr>
          <w:rFonts w:ascii="Times New Roman" w:eastAsia="宋体" w:hAnsi="Times New Roman"/>
          <w:lang w:eastAsia="zh-CN"/>
        </w:rPr>
        <w:t>）随机市场调查</w:t>
      </w:r>
    </w:p>
    <w:p w14:paraId="458FDEF9" w14:textId="77777777" w:rsidR="00A65EC2" w:rsidRDefault="00000000">
      <w:pPr>
        <w:rPr>
          <w:lang w:eastAsia="zh-CN"/>
        </w:rPr>
      </w:pPr>
      <w:r>
        <w:rPr>
          <w:lang w:eastAsia="zh-CN"/>
        </w:rPr>
        <w:lastRenderedPageBreak/>
        <w:t xml:space="preserve"> </w:t>
      </w:r>
    </w:p>
    <w:p w14:paraId="3B69D970" w14:textId="77777777" w:rsidR="00A65EC2" w:rsidRDefault="00000000">
      <w:pPr>
        <w:rPr>
          <w:lang w:eastAsia="zh-CN"/>
        </w:rPr>
      </w:pPr>
      <w:r>
        <w:rPr>
          <w:rFonts w:ascii="Times New Roman" w:eastAsia="宋体" w:hAnsi="Times New Roman"/>
          <w:lang w:eastAsia="zh-CN"/>
        </w:rPr>
        <w:t>4-</w:t>
      </w:r>
      <w:r>
        <w:rPr>
          <w:rFonts w:ascii="Times New Roman" w:eastAsia="宋体" w:hAnsi="Times New Roman"/>
          <w:lang w:eastAsia="zh-CN"/>
        </w:rPr>
        <w:t>题目：访员对被调查者提供的信息应持有的态度是（）。</w:t>
      </w:r>
      <w:r>
        <w:rPr>
          <w:rFonts w:ascii="Times New Roman" w:eastAsia="宋体" w:hAnsi="Times New Roman"/>
          <w:lang w:eastAsia="zh-CN"/>
        </w:rPr>
        <w:t>[</w:t>
      </w:r>
      <w:r>
        <w:rPr>
          <w:rFonts w:ascii="Times New Roman" w:eastAsia="宋体" w:hAnsi="Times New Roman"/>
          <w:lang w:eastAsia="zh-CN"/>
        </w:rPr>
        <w:t>题型：单选题</w:t>
      </w:r>
      <w:r>
        <w:rPr>
          <w:rFonts w:ascii="Times New Roman" w:eastAsia="宋体" w:hAnsi="Times New Roman"/>
          <w:lang w:eastAsia="zh-CN"/>
        </w:rPr>
        <w:t>][</w:t>
      </w:r>
      <w:r>
        <w:rPr>
          <w:rFonts w:ascii="Times New Roman" w:eastAsia="宋体" w:hAnsi="Times New Roman"/>
          <w:lang w:eastAsia="zh-CN"/>
        </w:rPr>
        <w:t>答案：</w:t>
      </w:r>
      <w:r>
        <w:rPr>
          <w:rFonts w:ascii="Times New Roman" w:eastAsia="宋体" w:hAnsi="Times New Roman"/>
          <w:lang w:eastAsia="zh-CN"/>
        </w:rPr>
        <w:t>B]</w:t>
      </w:r>
    </w:p>
    <w:p w14:paraId="66C77580" w14:textId="77777777" w:rsidR="00A65EC2" w:rsidRDefault="00000000">
      <w:pPr>
        <w:rPr>
          <w:lang w:eastAsia="zh-CN"/>
        </w:rPr>
      </w:pPr>
      <w:r>
        <w:rPr>
          <w:rFonts w:ascii="Times New Roman" w:eastAsia="宋体" w:hAnsi="Times New Roman"/>
          <w:lang w:eastAsia="zh-CN"/>
        </w:rPr>
        <w:t>4-</w:t>
      </w:r>
      <w:r>
        <w:rPr>
          <w:rFonts w:ascii="Times New Roman" w:eastAsia="宋体" w:hAnsi="Times New Roman"/>
          <w:lang w:eastAsia="zh-CN"/>
        </w:rPr>
        <w:t>选项：</w:t>
      </w:r>
    </w:p>
    <w:p w14:paraId="0CF3AB36" w14:textId="77777777" w:rsidR="00A65EC2" w:rsidRDefault="00000000">
      <w:pPr>
        <w:rPr>
          <w:lang w:eastAsia="zh-CN"/>
        </w:rPr>
      </w:pPr>
      <w:r>
        <w:rPr>
          <w:rFonts w:ascii="Times New Roman" w:eastAsia="宋体" w:hAnsi="Times New Roman"/>
          <w:lang w:eastAsia="zh-CN"/>
        </w:rPr>
        <w:t>（</w:t>
      </w:r>
      <w:r>
        <w:rPr>
          <w:rFonts w:ascii="Times New Roman" w:eastAsia="宋体" w:hAnsi="Times New Roman"/>
          <w:lang w:eastAsia="zh-CN"/>
        </w:rPr>
        <w:t>A</w:t>
      </w:r>
      <w:r>
        <w:rPr>
          <w:rFonts w:ascii="Times New Roman" w:eastAsia="宋体" w:hAnsi="Times New Roman"/>
          <w:lang w:eastAsia="zh-CN"/>
        </w:rPr>
        <w:t>）肯定</w:t>
      </w:r>
    </w:p>
    <w:p w14:paraId="7AFBE5D2" w14:textId="77777777" w:rsidR="00A65EC2" w:rsidRDefault="00000000">
      <w:pPr>
        <w:rPr>
          <w:lang w:eastAsia="zh-CN"/>
        </w:rPr>
      </w:pPr>
      <w:r>
        <w:rPr>
          <w:rFonts w:ascii="Times New Roman" w:eastAsia="宋体" w:hAnsi="Times New Roman"/>
          <w:lang w:eastAsia="zh-CN"/>
        </w:rPr>
        <w:t>（</w:t>
      </w:r>
      <w:r>
        <w:rPr>
          <w:rFonts w:ascii="Times New Roman" w:eastAsia="宋体" w:hAnsi="Times New Roman"/>
          <w:lang w:eastAsia="zh-CN"/>
        </w:rPr>
        <w:t>B</w:t>
      </w:r>
      <w:r>
        <w:rPr>
          <w:rFonts w:ascii="Times New Roman" w:eastAsia="宋体" w:hAnsi="Times New Roman"/>
          <w:lang w:eastAsia="zh-CN"/>
        </w:rPr>
        <w:t>）中立</w:t>
      </w:r>
    </w:p>
    <w:p w14:paraId="2CAC93C4" w14:textId="77777777" w:rsidR="00A65EC2" w:rsidRDefault="00000000">
      <w:pPr>
        <w:rPr>
          <w:lang w:eastAsia="zh-CN"/>
        </w:rPr>
      </w:pPr>
      <w:r>
        <w:rPr>
          <w:rFonts w:ascii="Times New Roman" w:eastAsia="宋体" w:hAnsi="Times New Roman"/>
          <w:lang w:eastAsia="zh-CN"/>
        </w:rPr>
        <w:t>（</w:t>
      </w:r>
      <w:r>
        <w:rPr>
          <w:rFonts w:ascii="Times New Roman" w:eastAsia="宋体" w:hAnsi="Times New Roman"/>
          <w:lang w:eastAsia="zh-CN"/>
        </w:rPr>
        <w:t>C</w:t>
      </w:r>
      <w:r>
        <w:rPr>
          <w:rFonts w:ascii="Times New Roman" w:eastAsia="宋体" w:hAnsi="Times New Roman"/>
          <w:lang w:eastAsia="zh-CN"/>
        </w:rPr>
        <w:t>）观望</w:t>
      </w:r>
    </w:p>
    <w:p w14:paraId="73AD7E06" w14:textId="77777777" w:rsidR="00A65EC2" w:rsidRDefault="00000000">
      <w:pPr>
        <w:rPr>
          <w:lang w:eastAsia="zh-CN"/>
        </w:rPr>
      </w:pPr>
      <w:r>
        <w:rPr>
          <w:rFonts w:ascii="Times New Roman" w:eastAsia="宋体" w:hAnsi="Times New Roman"/>
          <w:lang w:eastAsia="zh-CN"/>
        </w:rPr>
        <w:t>（</w:t>
      </w:r>
      <w:r>
        <w:rPr>
          <w:rFonts w:ascii="Times New Roman" w:eastAsia="宋体" w:hAnsi="Times New Roman"/>
          <w:lang w:eastAsia="zh-CN"/>
        </w:rPr>
        <w:t>D</w:t>
      </w:r>
      <w:r>
        <w:rPr>
          <w:rFonts w:ascii="Times New Roman" w:eastAsia="宋体" w:hAnsi="Times New Roman"/>
          <w:lang w:eastAsia="zh-CN"/>
        </w:rPr>
        <w:t>）有自己的意志取向</w:t>
      </w:r>
    </w:p>
    <w:p w14:paraId="61C89261" w14:textId="77777777" w:rsidR="00A65EC2" w:rsidRDefault="00000000">
      <w:pPr>
        <w:rPr>
          <w:lang w:eastAsia="zh-CN"/>
        </w:rPr>
      </w:pPr>
      <w:r>
        <w:rPr>
          <w:lang w:eastAsia="zh-CN"/>
        </w:rPr>
        <w:t xml:space="preserve"> </w:t>
      </w:r>
    </w:p>
    <w:p w14:paraId="66A48A26" w14:textId="77777777" w:rsidR="00A65EC2" w:rsidRDefault="00000000">
      <w:pPr>
        <w:rPr>
          <w:lang w:eastAsia="zh-CN"/>
        </w:rPr>
      </w:pPr>
      <w:r>
        <w:rPr>
          <w:rFonts w:ascii="Times New Roman" w:eastAsia="宋体" w:hAnsi="Times New Roman"/>
          <w:lang w:eastAsia="zh-CN"/>
        </w:rPr>
        <w:t>5-</w:t>
      </w:r>
      <w:r>
        <w:rPr>
          <w:rFonts w:ascii="Times New Roman" w:eastAsia="宋体" w:hAnsi="Times New Roman"/>
          <w:lang w:eastAsia="zh-CN"/>
        </w:rPr>
        <w:t>题目：下列关于市场调查对企业的市场营销重要性的说法错误的是（</w:t>
      </w:r>
      <w:r>
        <w:rPr>
          <w:rFonts w:ascii="Times New Roman" w:eastAsia="宋体" w:hAnsi="Times New Roman"/>
          <w:lang w:eastAsia="zh-CN"/>
        </w:rPr>
        <w:t xml:space="preserve"> </w:t>
      </w:r>
      <w:r>
        <w:rPr>
          <w:rFonts w:ascii="Times New Roman" w:eastAsia="宋体" w:hAnsi="Times New Roman"/>
          <w:lang w:eastAsia="zh-CN"/>
        </w:rPr>
        <w:t>）。</w:t>
      </w:r>
      <w:r>
        <w:rPr>
          <w:rFonts w:ascii="Times New Roman" w:eastAsia="宋体" w:hAnsi="Times New Roman"/>
          <w:lang w:eastAsia="zh-CN"/>
        </w:rPr>
        <w:t>[</w:t>
      </w:r>
      <w:r>
        <w:rPr>
          <w:rFonts w:ascii="Times New Roman" w:eastAsia="宋体" w:hAnsi="Times New Roman"/>
          <w:lang w:eastAsia="zh-CN"/>
        </w:rPr>
        <w:t>题型：单选题</w:t>
      </w:r>
      <w:r>
        <w:rPr>
          <w:rFonts w:ascii="Times New Roman" w:eastAsia="宋体" w:hAnsi="Times New Roman"/>
          <w:lang w:eastAsia="zh-CN"/>
        </w:rPr>
        <w:t>][</w:t>
      </w:r>
      <w:r>
        <w:rPr>
          <w:rFonts w:ascii="Times New Roman" w:eastAsia="宋体" w:hAnsi="Times New Roman"/>
          <w:lang w:eastAsia="zh-CN"/>
        </w:rPr>
        <w:t>答案：</w:t>
      </w:r>
      <w:r>
        <w:rPr>
          <w:rFonts w:ascii="Times New Roman" w:eastAsia="宋体" w:hAnsi="Times New Roman"/>
          <w:lang w:eastAsia="zh-CN"/>
        </w:rPr>
        <w:t>B]</w:t>
      </w:r>
    </w:p>
    <w:p w14:paraId="5154B7C2" w14:textId="77777777" w:rsidR="00A65EC2" w:rsidRDefault="00000000">
      <w:pPr>
        <w:rPr>
          <w:lang w:eastAsia="zh-CN"/>
        </w:rPr>
      </w:pPr>
      <w:r>
        <w:rPr>
          <w:rFonts w:ascii="Times New Roman" w:eastAsia="宋体" w:hAnsi="Times New Roman"/>
          <w:lang w:eastAsia="zh-CN"/>
        </w:rPr>
        <w:t>5-</w:t>
      </w:r>
      <w:r>
        <w:rPr>
          <w:rFonts w:ascii="Times New Roman" w:eastAsia="宋体" w:hAnsi="Times New Roman"/>
          <w:lang w:eastAsia="zh-CN"/>
        </w:rPr>
        <w:t>选项：</w:t>
      </w:r>
    </w:p>
    <w:p w14:paraId="3A1A7328" w14:textId="77777777" w:rsidR="00A65EC2" w:rsidRDefault="00000000">
      <w:pPr>
        <w:rPr>
          <w:lang w:eastAsia="zh-CN"/>
        </w:rPr>
      </w:pPr>
      <w:r>
        <w:rPr>
          <w:rFonts w:ascii="Times New Roman" w:eastAsia="宋体" w:hAnsi="Times New Roman"/>
          <w:lang w:eastAsia="zh-CN"/>
        </w:rPr>
        <w:t>（</w:t>
      </w:r>
      <w:r>
        <w:rPr>
          <w:rFonts w:ascii="Times New Roman" w:eastAsia="宋体" w:hAnsi="Times New Roman"/>
          <w:lang w:eastAsia="zh-CN"/>
        </w:rPr>
        <w:t>A</w:t>
      </w:r>
      <w:r>
        <w:rPr>
          <w:rFonts w:ascii="Times New Roman" w:eastAsia="宋体" w:hAnsi="Times New Roman"/>
          <w:lang w:eastAsia="zh-CN"/>
        </w:rPr>
        <w:t>）市场调查是市场营销的出发点</w:t>
      </w:r>
    </w:p>
    <w:p w14:paraId="23C08BAB" w14:textId="77777777" w:rsidR="00A65EC2" w:rsidRDefault="00000000">
      <w:pPr>
        <w:rPr>
          <w:lang w:eastAsia="zh-CN"/>
        </w:rPr>
      </w:pPr>
      <w:r>
        <w:rPr>
          <w:rFonts w:ascii="Times New Roman" w:eastAsia="宋体" w:hAnsi="Times New Roman"/>
          <w:lang w:eastAsia="zh-CN"/>
        </w:rPr>
        <w:t>（</w:t>
      </w:r>
      <w:r>
        <w:rPr>
          <w:rFonts w:ascii="Times New Roman" w:eastAsia="宋体" w:hAnsi="Times New Roman"/>
          <w:lang w:eastAsia="zh-CN"/>
        </w:rPr>
        <w:t>B</w:t>
      </w:r>
      <w:r>
        <w:rPr>
          <w:rFonts w:ascii="Times New Roman" w:eastAsia="宋体" w:hAnsi="Times New Roman"/>
          <w:lang w:eastAsia="zh-CN"/>
        </w:rPr>
        <w:t>）产品策略、价格策略、促销策略、流通策略是市场调查活动的先导。</w:t>
      </w:r>
    </w:p>
    <w:p w14:paraId="2CBAD333" w14:textId="77777777" w:rsidR="00A65EC2" w:rsidRDefault="00000000">
      <w:pPr>
        <w:rPr>
          <w:lang w:eastAsia="zh-CN"/>
        </w:rPr>
      </w:pPr>
      <w:r>
        <w:rPr>
          <w:rFonts w:ascii="Times New Roman" w:eastAsia="宋体" w:hAnsi="Times New Roman"/>
          <w:lang w:eastAsia="zh-CN"/>
        </w:rPr>
        <w:t>（</w:t>
      </w:r>
      <w:r>
        <w:rPr>
          <w:rFonts w:ascii="Times New Roman" w:eastAsia="宋体" w:hAnsi="Times New Roman"/>
          <w:lang w:eastAsia="zh-CN"/>
        </w:rPr>
        <w:t>C</w:t>
      </w:r>
      <w:r>
        <w:rPr>
          <w:rFonts w:ascii="Times New Roman" w:eastAsia="宋体" w:hAnsi="Times New Roman"/>
          <w:lang w:eastAsia="zh-CN"/>
        </w:rPr>
        <w:t>）市场调查有助于企业营销管理目标的实现</w:t>
      </w:r>
    </w:p>
    <w:p w14:paraId="16450839" w14:textId="77777777" w:rsidR="00A65EC2" w:rsidRDefault="00000000">
      <w:pPr>
        <w:rPr>
          <w:lang w:eastAsia="zh-CN"/>
        </w:rPr>
      </w:pPr>
      <w:r>
        <w:rPr>
          <w:rFonts w:ascii="Times New Roman" w:eastAsia="宋体" w:hAnsi="Times New Roman"/>
          <w:lang w:eastAsia="zh-CN"/>
        </w:rPr>
        <w:t>（</w:t>
      </w:r>
      <w:r>
        <w:rPr>
          <w:rFonts w:ascii="Times New Roman" w:eastAsia="宋体" w:hAnsi="Times New Roman"/>
          <w:lang w:eastAsia="zh-CN"/>
        </w:rPr>
        <w:t>D</w:t>
      </w:r>
      <w:r>
        <w:rPr>
          <w:rFonts w:ascii="Times New Roman" w:eastAsia="宋体" w:hAnsi="Times New Roman"/>
          <w:lang w:eastAsia="zh-CN"/>
        </w:rPr>
        <w:t>）发现营销问题和解决营销问题成功与否，很大程度上依赖于市场调查活动的开展</w:t>
      </w:r>
    </w:p>
    <w:p w14:paraId="71592B20" w14:textId="77777777" w:rsidR="00A65EC2" w:rsidRDefault="00000000">
      <w:pPr>
        <w:rPr>
          <w:lang w:eastAsia="zh-CN"/>
        </w:rPr>
      </w:pPr>
      <w:r>
        <w:rPr>
          <w:lang w:eastAsia="zh-CN"/>
        </w:rPr>
        <w:t xml:space="preserve"> </w:t>
      </w:r>
    </w:p>
    <w:p w14:paraId="04D86237" w14:textId="77777777" w:rsidR="00A65EC2" w:rsidRDefault="00000000">
      <w:pPr>
        <w:rPr>
          <w:lang w:eastAsia="zh-CN"/>
        </w:rPr>
      </w:pPr>
      <w:r>
        <w:rPr>
          <w:rFonts w:ascii="Times New Roman" w:eastAsia="宋体" w:hAnsi="Times New Roman"/>
          <w:lang w:eastAsia="zh-CN"/>
        </w:rPr>
        <w:t>6-</w:t>
      </w:r>
      <w:r>
        <w:rPr>
          <w:rFonts w:ascii="Times New Roman" w:eastAsia="宋体" w:hAnsi="Times New Roman"/>
          <w:lang w:eastAsia="zh-CN"/>
        </w:rPr>
        <w:t>题目：焦点小组访谈进行的时间一般是（</w:t>
      </w:r>
      <w:r>
        <w:rPr>
          <w:rFonts w:ascii="Times New Roman" w:eastAsia="宋体" w:hAnsi="Times New Roman"/>
          <w:lang w:eastAsia="zh-CN"/>
        </w:rPr>
        <w:t xml:space="preserve"> </w:t>
      </w:r>
      <w:r>
        <w:rPr>
          <w:rFonts w:ascii="Times New Roman" w:eastAsia="宋体" w:hAnsi="Times New Roman"/>
          <w:lang w:eastAsia="zh-CN"/>
        </w:rPr>
        <w:t>）。</w:t>
      </w:r>
      <w:r>
        <w:rPr>
          <w:rFonts w:ascii="Times New Roman" w:eastAsia="宋体" w:hAnsi="Times New Roman"/>
          <w:lang w:eastAsia="zh-CN"/>
        </w:rPr>
        <w:t>[</w:t>
      </w:r>
      <w:r>
        <w:rPr>
          <w:rFonts w:ascii="Times New Roman" w:eastAsia="宋体" w:hAnsi="Times New Roman"/>
          <w:lang w:eastAsia="zh-CN"/>
        </w:rPr>
        <w:t>题型：单选题</w:t>
      </w:r>
      <w:r>
        <w:rPr>
          <w:rFonts w:ascii="Times New Roman" w:eastAsia="宋体" w:hAnsi="Times New Roman"/>
          <w:lang w:eastAsia="zh-CN"/>
        </w:rPr>
        <w:t>][</w:t>
      </w:r>
      <w:r>
        <w:rPr>
          <w:rFonts w:ascii="Times New Roman" w:eastAsia="宋体" w:hAnsi="Times New Roman"/>
          <w:lang w:eastAsia="zh-CN"/>
        </w:rPr>
        <w:t>答案：</w:t>
      </w:r>
      <w:r>
        <w:rPr>
          <w:rFonts w:ascii="Times New Roman" w:eastAsia="宋体" w:hAnsi="Times New Roman"/>
          <w:lang w:eastAsia="zh-CN"/>
        </w:rPr>
        <w:t>C]</w:t>
      </w:r>
    </w:p>
    <w:p w14:paraId="7C3C878E" w14:textId="77777777" w:rsidR="00A65EC2" w:rsidRDefault="00000000">
      <w:pPr>
        <w:rPr>
          <w:lang w:eastAsia="zh-CN"/>
        </w:rPr>
      </w:pPr>
      <w:r>
        <w:rPr>
          <w:rFonts w:ascii="Times New Roman" w:eastAsia="宋体" w:hAnsi="Times New Roman"/>
          <w:lang w:eastAsia="zh-CN"/>
        </w:rPr>
        <w:t>6-</w:t>
      </w:r>
      <w:r>
        <w:rPr>
          <w:rFonts w:ascii="Times New Roman" w:eastAsia="宋体" w:hAnsi="Times New Roman"/>
          <w:lang w:eastAsia="zh-CN"/>
        </w:rPr>
        <w:t>选项：</w:t>
      </w:r>
    </w:p>
    <w:p w14:paraId="39295FE7" w14:textId="77777777" w:rsidR="00A65EC2" w:rsidRDefault="00000000">
      <w:pPr>
        <w:rPr>
          <w:lang w:eastAsia="zh-CN"/>
        </w:rPr>
      </w:pPr>
      <w:r>
        <w:rPr>
          <w:rFonts w:ascii="Times New Roman" w:eastAsia="宋体" w:hAnsi="Times New Roman"/>
          <w:lang w:eastAsia="zh-CN"/>
        </w:rPr>
        <w:t>（</w:t>
      </w:r>
      <w:r>
        <w:rPr>
          <w:rFonts w:ascii="Times New Roman" w:eastAsia="宋体" w:hAnsi="Times New Roman"/>
          <w:lang w:eastAsia="zh-CN"/>
        </w:rPr>
        <w:t>A</w:t>
      </w:r>
      <w:r>
        <w:rPr>
          <w:rFonts w:ascii="Times New Roman" w:eastAsia="宋体" w:hAnsi="Times New Roman"/>
          <w:lang w:eastAsia="zh-CN"/>
        </w:rPr>
        <w:t>）</w:t>
      </w:r>
      <w:r>
        <w:rPr>
          <w:rFonts w:ascii="Times New Roman" w:eastAsia="宋体" w:hAnsi="Times New Roman"/>
          <w:lang w:eastAsia="zh-CN"/>
        </w:rPr>
        <w:t>0.5</w:t>
      </w:r>
      <w:r>
        <w:rPr>
          <w:rFonts w:ascii="Times New Roman" w:eastAsia="宋体" w:hAnsi="Times New Roman"/>
          <w:lang w:eastAsia="zh-CN"/>
        </w:rPr>
        <w:t>小时以内</w:t>
      </w:r>
    </w:p>
    <w:p w14:paraId="0350EA94" w14:textId="77777777" w:rsidR="00A65EC2" w:rsidRDefault="00000000">
      <w:pPr>
        <w:rPr>
          <w:lang w:eastAsia="zh-CN"/>
        </w:rPr>
      </w:pPr>
      <w:r>
        <w:rPr>
          <w:rFonts w:ascii="Times New Roman" w:eastAsia="宋体" w:hAnsi="Times New Roman"/>
          <w:lang w:eastAsia="zh-CN"/>
        </w:rPr>
        <w:t>（</w:t>
      </w:r>
      <w:r>
        <w:rPr>
          <w:rFonts w:ascii="Times New Roman" w:eastAsia="宋体" w:hAnsi="Times New Roman"/>
          <w:lang w:eastAsia="zh-CN"/>
        </w:rPr>
        <w:t>B</w:t>
      </w:r>
      <w:r>
        <w:rPr>
          <w:rFonts w:ascii="Times New Roman" w:eastAsia="宋体" w:hAnsi="Times New Roman"/>
          <w:lang w:eastAsia="zh-CN"/>
        </w:rPr>
        <w:t>）</w:t>
      </w:r>
      <w:r>
        <w:rPr>
          <w:rFonts w:ascii="Times New Roman" w:eastAsia="宋体" w:hAnsi="Times New Roman"/>
          <w:lang w:eastAsia="zh-CN"/>
        </w:rPr>
        <w:t>0.5-1.5</w:t>
      </w:r>
      <w:r>
        <w:rPr>
          <w:rFonts w:ascii="Times New Roman" w:eastAsia="宋体" w:hAnsi="Times New Roman"/>
          <w:lang w:eastAsia="zh-CN"/>
        </w:rPr>
        <w:t>小时</w:t>
      </w:r>
    </w:p>
    <w:p w14:paraId="5243D215" w14:textId="77777777" w:rsidR="00A65EC2" w:rsidRDefault="00000000">
      <w:pPr>
        <w:rPr>
          <w:lang w:eastAsia="zh-CN"/>
        </w:rPr>
      </w:pPr>
      <w:r>
        <w:rPr>
          <w:rFonts w:ascii="Times New Roman" w:eastAsia="宋体" w:hAnsi="Times New Roman"/>
          <w:lang w:eastAsia="zh-CN"/>
        </w:rPr>
        <w:t>（</w:t>
      </w:r>
      <w:r>
        <w:rPr>
          <w:rFonts w:ascii="Times New Roman" w:eastAsia="宋体" w:hAnsi="Times New Roman"/>
          <w:lang w:eastAsia="zh-CN"/>
        </w:rPr>
        <w:t>C</w:t>
      </w:r>
      <w:r>
        <w:rPr>
          <w:rFonts w:ascii="Times New Roman" w:eastAsia="宋体" w:hAnsi="Times New Roman"/>
          <w:lang w:eastAsia="zh-CN"/>
        </w:rPr>
        <w:t>）</w:t>
      </w:r>
      <w:r>
        <w:rPr>
          <w:rFonts w:ascii="Times New Roman" w:eastAsia="宋体" w:hAnsi="Times New Roman"/>
          <w:lang w:eastAsia="zh-CN"/>
        </w:rPr>
        <w:t>1.5-3</w:t>
      </w:r>
      <w:r>
        <w:rPr>
          <w:rFonts w:ascii="Times New Roman" w:eastAsia="宋体" w:hAnsi="Times New Roman"/>
          <w:lang w:eastAsia="zh-CN"/>
        </w:rPr>
        <w:t>小时</w:t>
      </w:r>
    </w:p>
    <w:p w14:paraId="0EDF50D1" w14:textId="77777777" w:rsidR="00A65EC2" w:rsidRDefault="00000000">
      <w:pPr>
        <w:rPr>
          <w:lang w:eastAsia="zh-CN"/>
        </w:rPr>
      </w:pPr>
      <w:r>
        <w:rPr>
          <w:rFonts w:ascii="Times New Roman" w:eastAsia="宋体" w:hAnsi="Times New Roman"/>
          <w:lang w:eastAsia="zh-CN"/>
        </w:rPr>
        <w:t>（</w:t>
      </w:r>
      <w:r>
        <w:rPr>
          <w:rFonts w:ascii="Times New Roman" w:eastAsia="宋体" w:hAnsi="Times New Roman"/>
          <w:lang w:eastAsia="zh-CN"/>
        </w:rPr>
        <w:t>D</w:t>
      </w:r>
      <w:r>
        <w:rPr>
          <w:rFonts w:ascii="Times New Roman" w:eastAsia="宋体" w:hAnsi="Times New Roman"/>
          <w:lang w:eastAsia="zh-CN"/>
        </w:rPr>
        <w:t>）</w:t>
      </w:r>
      <w:r>
        <w:rPr>
          <w:rFonts w:ascii="Times New Roman" w:eastAsia="宋体" w:hAnsi="Times New Roman"/>
          <w:lang w:eastAsia="zh-CN"/>
        </w:rPr>
        <w:t>3</w:t>
      </w:r>
      <w:r>
        <w:rPr>
          <w:rFonts w:ascii="Times New Roman" w:eastAsia="宋体" w:hAnsi="Times New Roman"/>
          <w:lang w:eastAsia="zh-CN"/>
        </w:rPr>
        <w:t>小时以上</w:t>
      </w:r>
    </w:p>
    <w:p w14:paraId="282C1C99" w14:textId="77777777" w:rsidR="00A65EC2" w:rsidRDefault="00000000">
      <w:pPr>
        <w:rPr>
          <w:lang w:eastAsia="zh-CN"/>
        </w:rPr>
      </w:pPr>
      <w:r>
        <w:rPr>
          <w:lang w:eastAsia="zh-CN"/>
        </w:rPr>
        <w:t xml:space="preserve"> </w:t>
      </w:r>
    </w:p>
    <w:p w14:paraId="3F51D5AD" w14:textId="77777777" w:rsidR="00A65EC2" w:rsidRDefault="00000000">
      <w:pPr>
        <w:rPr>
          <w:lang w:eastAsia="zh-CN"/>
        </w:rPr>
      </w:pPr>
      <w:r>
        <w:rPr>
          <w:rFonts w:ascii="Times New Roman" w:eastAsia="宋体" w:hAnsi="Times New Roman"/>
          <w:lang w:eastAsia="zh-CN"/>
        </w:rPr>
        <w:t>7-</w:t>
      </w:r>
      <w:r>
        <w:rPr>
          <w:rFonts w:ascii="Times New Roman" w:eastAsia="宋体" w:hAnsi="Times New Roman"/>
          <w:lang w:eastAsia="zh-CN"/>
        </w:rPr>
        <w:t>题目：焦点小组访谈源于（</w:t>
      </w:r>
      <w:r>
        <w:rPr>
          <w:rFonts w:ascii="Times New Roman" w:eastAsia="宋体" w:hAnsi="Times New Roman"/>
          <w:lang w:eastAsia="zh-CN"/>
        </w:rPr>
        <w:t xml:space="preserve"> </w:t>
      </w:r>
      <w:r>
        <w:rPr>
          <w:rFonts w:ascii="Times New Roman" w:eastAsia="宋体" w:hAnsi="Times New Roman"/>
          <w:lang w:eastAsia="zh-CN"/>
        </w:rPr>
        <w:t>）。</w:t>
      </w:r>
      <w:r>
        <w:rPr>
          <w:rFonts w:ascii="Times New Roman" w:eastAsia="宋体" w:hAnsi="Times New Roman"/>
          <w:lang w:eastAsia="zh-CN"/>
        </w:rPr>
        <w:t>[</w:t>
      </w:r>
      <w:r>
        <w:rPr>
          <w:rFonts w:ascii="Times New Roman" w:eastAsia="宋体" w:hAnsi="Times New Roman"/>
          <w:lang w:eastAsia="zh-CN"/>
        </w:rPr>
        <w:t>题型：单选题</w:t>
      </w:r>
      <w:r>
        <w:rPr>
          <w:rFonts w:ascii="Times New Roman" w:eastAsia="宋体" w:hAnsi="Times New Roman"/>
          <w:lang w:eastAsia="zh-CN"/>
        </w:rPr>
        <w:t>][</w:t>
      </w:r>
      <w:r>
        <w:rPr>
          <w:rFonts w:ascii="Times New Roman" w:eastAsia="宋体" w:hAnsi="Times New Roman"/>
          <w:lang w:eastAsia="zh-CN"/>
        </w:rPr>
        <w:t>答案：</w:t>
      </w:r>
      <w:r>
        <w:rPr>
          <w:rFonts w:ascii="Times New Roman" w:eastAsia="宋体" w:hAnsi="Times New Roman"/>
          <w:lang w:eastAsia="zh-CN"/>
        </w:rPr>
        <w:t>C]</w:t>
      </w:r>
    </w:p>
    <w:p w14:paraId="417F1B40" w14:textId="77777777" w:rsidR="00A65EC2" w:rsidRDefault="00000000">
      <w:pPr>
        <w:rPr>
          <w:lang w:eastAsia="zh-CN"/>
        </w:rPr>
      </w:pPr>
      <w:r>
        <w:rPr>
          <w:rFonts w:ascii="Times New Roman" w:eastAsia="宋体" w:hAnsi="Times New Roman"/>
          <w:lang w:eastAsia="zh-CN"/>
        </w:rPr>
        <w:t>7-</w:t>
      </w:r>
      <w:r>
        <w:rPr>
          <w:rFonts w:ascii="Times New Roman" w:eastAsia="宋体" w:hAnsi="Times New Roman"/>
          <w:lang w:eastAsia="zh-CN"/>
        </w:rPr>
        <w:t>选项：</w:t>
      </w:r>
    </w:p>
    <w:p w14:paraId="44453214" w14:textId="77777777" w:rsidR="00A65EC2" w:rsidRDefault="00000000">
      <w:pPr>
        <w:rPr>
          <w:lang w:eastAsia="zh-CN"/>
        </w:rPr>
      </w:pPr>
      <w:r>
        <w:rPr>
          <w:rFonts w:ascii="Times New Roman" w:eastAsia="宋体" w:hAnsi="Times New Roman"/>
          <w:lang w:eastAsia="zh-CN"/>
        </w:rPr>
        <w:lastRenderedPageBreak/>
        <w:t>（</w:t>
      </w:r>
      <w:r>
        <w:rPr>
          <w:rFonts w:ascii="Times New Roman" w:eastAsia="宋体" w:hAnsi="Times New Roman"/>
          <w:lang w:eastAsia="zh-CN"/>
        </w:rPr>
        <w:t>A</w:t>
      </w:r>
      <w:r>
        <w:rPr>
          <w:rFonts w:ascii="Times New Roman" w:eastAsia="宋体" w:hAnsi="Times New Roman"/>
          <w:lang w:eastAsia="zh-CN"/>
        </w:rPr>
        <w:t>）生物学的社会群体激励</w:t>
      </w:r>
    </w:p>
    <w:p w14:paraId="2D9EFC36" w14:textId="77777777" w:rsidR="00A65EC2" w:rsidRDefault="00000000">
      <w:pPr>
        <w:rPr>
          <w:lang w:eastAsia="zh-CN"/>
        </w:rPr>
      </w:pPr>
      <w:r>
        <w:rPr>
          <w:rFonts w:ascii="Times New Roman" w:eastAsia="宋体" w:hAnsi="Times New Roman"/>
          <w:lang w:eastAsia="zh-CN"/>
        </w:rPr>
        <w:t>（</w:t>
      </w:r>
      <w:r>
        <w:rPr>
          <w:rFonts w:ascii="Times New Roman" w:eastAsia="宋体" w:hAnsi="Times New Roman"/>
          <w:lang w:eastAsia="zh-CN"/>
        </w:rPr>
        <w:t>B</w:t>
      </w:r>
      <w:r>
        <w:rPr>
          <w:rFonts w:ascii="Times New Roman" w:eastAsia="宋体" w:hAnsi="Times New Roman"/>
          <w:lang w:eastAsia="zh-CN"/>
        </w:rPr>
        <w:t>）生物学的社会群体疗法</w:t>
      </w:r>
    </w:p>
    <w:p w14:paraId="473E8061" w14:textId="77777777" w:rsidR="00A65EC2" w:rsidRDefault="00000000">
      <w:pPr>
        <w:rPr>
          <w:lang w:eastAsia="zh-CN"/>
        </w:rPr>
      </w:pPr>
      <w:r>
        <w:rPr>
          <w:rFonts w:ascii="Times New Roman" w:eastAsia="宋体" w:hAnsi="Times New Roman"/>
          <w:lang w:eastAsia="zh-CN"/>
        </w:rPr>
        <w:t>（</w:t>
      </w:r>
      <w:r>
        <w:rPr>
          <w:rFonts w:ascii="Times New Roman" w:eastAsia="宋体" w:hAnsi="Times New Roman"/>
          <w:lang w:eastAsia="zh-CN"/>
        </w:rPr>
        <w:t>C</w:t>
      </w:r>
      <w:r>
        <w:rPr>
          <w:rFonts w:ascii="Times New Roman" w:eastAsia="宋体" w:hAnsi="Times New Roman"/>
          <w:lang w:eastAsia="zh-CN"/>
        </w:rPr>
        <w:t>）精神病医生所用的群体疗法</w:t>
      </w:r>
    </w:p>
    <w:p w14:paraId="43CFDE22" w14:textId="77777777" w:rsidR="00A65EC2" w:rsidRDefault="00000000">
      <w:pPr>
        <w:rPr>
          <w:lang w:eastAsia="zh-CN"/>
        </w:rPr>
      </w:pPr>
      <w:r>
        <w:rPr>
          <w:rFonts w:ascii="Times New Roman" w:eastAsia="宋体" w:hAnsi="Times New Roman"/>
          <w:lang w:eastAsia="zh-CN"/>
        </w:rPr>
        <w:t>（</w:t>
      </w:r>
      <w:r>
        <w:rPr>
          <w:rFonts w:ascii="Times New Roman" w:eastAsia="宋体" w:hAnsi="Times New Roman"/>
          <w:lang w:eastAsia="zh-CN"/>
        </w:rPr>
        <w:t>D</w:t>
      </w:r>
      <w:r>
        <w:rPr>
          <w:rFonts w:ascii="Times New Roman" w:eastAsia="宋体" w:hAnsi="Times New Roman"/>
          <w:lang w:eastAsia="zh-CN"/>
        </w:rPr>
        <w:t>）精神病医生所用的个人激励</w:t>
      </w:r>
    </w:p>
    <w:p w14:paraId="1889907A" w14:textId="77777777" w:rsidR="00A65EC2" w:rsidRDefault="00000000">
      <w:pPr>
        <w:rPr>
          <w:lang w:eastAsia="zh-CN"/>
        </w:rPr>
      </w:pPr>
      <w:r>
        <w:rPr>
          <w:lang w:eastAsia="zh-CN"/>
        </w:rPr>
        <w:t xml:space="preserve"> </w:t>
      </w:r>
    </w:p>
    <w:p w14:paraId="70784ECA" w14:textId="77777777" w:rsidR="00A65EC2" w:rsidRDefault="00000000">
      <w:pPr>
        <w:rPr>
          <w:lang w:eastAsia="zh-CN"/>
        </w:rPr>
      </w:pPr>
      <w:r>
        <w:rPr>
          <w:rFonts w:ascii="Times New Roman" w:eastAsia="宋体" w:hAnsi="Times New Roman"/>
          <w:lang w:eastAsia="zh-CN"/>
        </w:rPr>
        <w:t>8-</w:t>
      </w:r>
      <w:r>
        <w:rPr>
          <w:rFonts w:ascii="Times New Roman" w:eastAsia="宋体" w:hAnsi="Times New Roman"/>
          <w:lang w:eastAsia="zh-CN"/>
        </w:rPr>
        <w:t>题目：下列不属于信息内部来源的是（</w:t>
      </w:r>
      <w:r>
        <w:rPr>
          <w:rFonts w:ascii="Times New Roman" w:eastAsia="宋体" w:hAnsi="Times New Roman"/>
          <w:lang w:eastAsia="zh-CN"/>
        </w:rPr>
        <w:t xml:space="preserve"> </w:t>
      </w:r>
      <w:r>
        <w:rPr>
          <w:rFonts w:ascii="Times New Roman" w:eastAsia="宋体" w:hAnsi="Times New Roman"/>
          <w:lang w:eastAsia="zh-CN"/>
        </w:rPr>
        <w:t>）。</w:t>
      </w:r>
      <w:r>
        <w:rPr>
          <w:rFonts w:ascii="Times New Roman" w:eastAsia="宋体" w:hAnsi="Times New Roman"/>
          <w:lang w:eastAsia="zh-CN"/>
        </w:rPr>
        <w:t>[</w:t>
      </w:r>
      <w:r>
        <w:rPr>
          <w:rFonts w:ascii="Times New Roman" w:eastAsia="宋体" w:hAnsi="Times New Roman"/>
          <w:lang w:eastAsia="zh-CN"/>
        </w:rPr>
        <w:t>题型：单选题</w:t>
      </w:r>
      <w:r>
        <w:rPr>
          <w:rFonts w:ascii="Times New Roman" w:eastAsia="宋体" w:hAnsi="Times New Roman"/>
          <w:lang w:eastAsia="zh-CN"/>
        </w:rPr>
        <w:t>][</w:t>
      </w:r>
      <w:r>
        <w:rPr>
          <w:rFonts w:ascii="Times New Roman" w:eastAsia="宋体" w:hAnsi="Times New Roman"/>
          <w:lang w:eastAsia="zh-CN"/>
        </w:rPr>
        <w:t>答案：</w:t>
      </w:r>
      <w:r>
        <w:rPr>
          <w:rFonts w:ascii="Times New Roman" w:eastAsia="宋体" w:hAnsi="Times New Roman"/>
          <w:lang w:eastAsia="zh-CN"/>
        </w:rPr>
        <w:t>B]</w:t>
      </w:r>
    </w:p>
    <w:p w14:paraId="52739D9B" w14:textId="77777777" w:rsidR="00A65EC2" w:rsidRDefault="00000000">
      <w:pPr>
        <w:rPr>
          <w:lang w:eastAsia="zh-CN"/>
        </w:rPr>
      </w:pPr>
      <w:r>
        <w:rPr>
          <w:rFonts w:ascii="Times New Roman" w:eastAsia="宋体" w:hAnsi="Times New Roman"/>
          <w:lang w:eastAsia="zh-CN"/>
        </w:rPr>
        <w:t>8-</w:t>
      </w:r>
      <w:r>
        <w:rPr>
          <w:rFonts w:ascii="Times New Roman" w:eastAsia="宋体" w:hAnsi="Times New Roman"/>
          <w:lang w:eastAsia="zh-CN"/>
        </w:rPr>
        <w:t>选项：</w:t>
      </w:r>
    </w:p>
    <w:p w14:paraId="387237D3" w14:textId="77777777" w:rsidR="00A65EC2" w:rsidRDefault="00000000">
      <w:pPr>
        <w:rPr>
          <w:lang w:eastAsia="zh-CN"/>
        </w:rPr>
      </w:pPr>
      <w:r>
        <w:rPr>
          <w:rFonts w:ascii="Times New Roman" w:eastAsia="宋体" w:hAnsi="Times New Roman"/>
          <w:lang w:eastAsia="zh-CN"/>
        </w:rPr>
        <w:t>（</w:t>
      </w:r>
      <w:r>
        <w:rPr>
          <w:rFonts w:ascii="Times New Roman" w:eastAsia="宋体" w:hAnsi="Times New Roman"/>
          <w:lang w:eastAsia="zh-CN"/>
        </w:rPr>
        <w:t>A</w:t>
      </w:r>
      <w:r>
        <w:rPr>
          <w:rFonts w:ascii="Times New Roman" w:eastAsia="宋体" w:hAnsi="Times New Roman"/>
          <w:lang w:eastAsia="zh-CN"/>
        </w:rPr>
        <w:t>）企业报表</w:t>
      </w:r>
    </w:p>
    <w:p w14:paraId="10D45E71" w14:textId="77777777" w:rsidR="00A65EC2" w:rsidRDefault="00000000">
      <w:pPr>
        <w:rPr>
          <w:lang w:eastAsia="zh-CN"/>
        </w:rPr>
      </w:pPr>
      <w:r>
        <w:rPr>
          <w:rFonts w:ascii="Times New Roman" w:eastAsia="宋体" w:hAnsi="Times New Roman"/>
          <w:lang w:eastAsia="zh-CN"/>
        </w:rPr>
        <w:t>（</w:t>
      </w:r>
      <w:r>
        <w:rPr>
          <w:rFonts w:ascii="Times New Roman" w:eastAsia="宋体" w:hAnsi="Times New Roman"/>
          <w:lang w:eastAsia="zh-CN"/>
        </w:rPr>
        <w:t>B</w:t>
      </w:r>
      <w:r>
        <w:rPr>
          <w:rFonts w:ascii="Times New Roman" w:eastAsia="宋体" w:hAnsi="Times New Roman"/>
          <w:lang w:eastAsia="zh-CN"/>
        </w:rPr>
        <w:t>）统计年鉴</w:t>
      </w:r>
    </w:p>
    <w:p w14:paraId="3E37BEC9" w14:textId="77777777" w:rsidR="00A65EC2" w:rsidRDefault="00000000">
      <w:pPr>
        <w:rPr>
          <w:lang w:eastAsia="zh-CN"/>
        </w:rPr>
      </w:pPr>
      <w:r>
        <w:rPr>
          <w:rFonts w:ascii="Times New Roman" w:eastAsia="宋体" w:hAnsi="Times New Roman"/>
          <w:lang w:eastAsia="zh-CN"/>
        </w:rPr>
        <w:t>（</w:t>
      </w:r>
      <w:r>
        <w:rPr>
          <w:rFonts w:ascii="Times New Roman" w:eastAsia="宋体" w:hAnsi="Times New Roman"/>
          <w:lang w:eastAsia="zh-CN"/>
        </w:rPr>
        <w:t>C</w:t>
      </w:r>
      <w:r>
        <w:rPr>
          <w:rFonts w:ascii="Times New Roman" w:eastAsia="宋体" w:hAnsi="Times New Roman"/>
          <w:lang w:eastAsia="zh-CN"/>
        </w:rPr>
        <w:t>）生产经营计划</w:t>
      </w:r>
    </w:p>
    <w:p w14:paraId="7B9F0586" w14:textId="77777777" w:rsidR="00A65EC2" w:rsidRDefault="00000000">
      <w:pPr>
        <w:rPr>
          <w:lang w:eastAsia="zh-CN"/>
        </w:rPr>
      </w:pPr>
      <w:r>
        <w:rPr>
          <w:rFonts w:ascii="Times New Roman" w:eastAsia="宋体" w:hAnsi="Times New Roman"/>
          <w:lang w:eastAsia="zh-CN"/>
        </w:rPr>
        <w:t>（</w:t>
      </w:r>
      <w:r>
        <w:rPr>
          <w:rFonts w:ascii="Times New Roman" w:eastAsia="宋体" w:hAnsi="Times New Roman"/>
          <w:lang w:eastAsia="zh-CN"/>
        </w:rPr>
        <w:t>D</w:t>
      </w:r>
      <w:r>
        <w:rPr>
          <w:rFonts w:ascii="Times New Roman" w:eastAsia="宋体" w:hAnsi="Times New Roman"/>
          <w:lang w:eastAsia="zh-CN"/>
        </w:rPr>
        <w:t>）宣传材料</w:t>
      </w:r>
    </w:p>
    <w:p w14:paraId="1EA3E416" w14:textId="77777777" w:rsidR="00A65EC2" w:rsidRDefault="00000000">
      <w:pPr>
        <w:rPr>
          <w:lang w:eastAsia="zh-CN"/>
        </w:rPr>
      </w:pPr>
      <w:r>
        <w:rPr>
          <w:lang w:eastAsia="zh-CN"/>
        </w:rPr>
        <w:t xml:space="preserve"> </w:t>
      </w:r>
    </w:p>
    <w:p w14:paraId="1071E3F5" w14:textId="77777777" w:rsidR="00A65EC2" w:rsidRDefault="00000000">
      <w:pPr>
        <w:rPr>
          <w:lang w:eastAsia="zh-CN"/>
        </w:rPr>
      </w:pPr>
      <w:r>
        <w:rPr>
          <w:rFonts w:ascii="Times New Roman" w:eastAsia="宋体" w:hAnsi="Times New Roman"/>
          <w:lang w:eastAsia="zh-CN"/>
        </w:rPr>
        <w:t>9-</w:t>
      </w:r>
      <w:r>
        <w:rPr>
          <w:rFonts w:ascii="Times New Roman" w:eastAsia="宋体" w:hAnsi="Times New Roman"/>
          <w:lang w:eastAsia="zh-CN"/>
        </w:rPr>
        <w:t>题目：下列不属于市场调查准备阶段工作内容的是（</w:t>
      </w:r>
      <w:r>
        <w:rPr>
          <w:rFonts w:ascii="Times New Roman" w:eastAsia="宋体" w:hAnsi="Times New Roman"/>
          <w:lang w:eastAsia="zh-CN"/>
        </w:rPr>
        <w:t xml:space="preserve"> </w:t>
      </w:r>
      <w:r>
        <w:rPr>
          <w:rFonts w:ascii="Times New Roman" w:eastAsia="宋体" w:hAnsi="Times New Roman"/>
          <w:lang w:eastAsia="zh-CN"/>
        </w:rPr>
        <w:t>）。</w:t>
      </w:r>
      <w:r>
        <w:rPr>
          <w:rFonts w:ascii="Times New Roman" w:eastAsia="宋体" w:hAnsi="Times New Roman"/>
          <w:lang w:eastAsia="zh-CN"/>
        </w:rPr>
        <w:t>[</w:t>
      </w:r>
      <w:r>
        <w:rPr>
          <w:rFonts w:ascii="Times New Roman" w:eastAsia="宋体" w:hAnsi="Times New Roman"/>
          <w:lang w:eastAsia="zh-CN"/>
        </w:rPr>
        <w:t>题型：单选题</w:t>
      </w:r>
      <w:r>
        <w:rPr>
          <w:rFonts w:ascii="Times New Roman" w:eastAsia="宋体" w:hAnsi="Times New Roman"/>
          <w:lang w:eastAsia="zh-CN"/>
        </w:rPr>
        <w:t>][</w:t>
      </w:r>
      <w:r>
        <w:rPr>
          <w:rFonts w:ascii="Times New Roman" w:eastAsia="宋体" w:hAnsi="Times New Roman"/>
          <w:lang w:eastAsia="zh-CN"/>
        </w:rPr>
        <w:t>答案：</w:t>
      </w:r>
      <w:r>
        <w:rPr>
          <w:rFonts w:ascii="Times New Roman" w:eastAsia="宋体" w:hAnsi="Times New Roman"/>
          <w:lang w:eastAsia="zh-CN"/>
        </w:rPr>
        <w:t>D]</w:t>
      </w:r>
    </w:p>
    <w:p w14:paraId="7C42D7CF" w14:textId="77777777" w:rsidR="00A65EC2" w:rsidRDefault="00000000">
      <w:pPr>
        <w:rPr>
          <w:lang w:eastAsia="zh-CN"/>
        </w:rPr>
      </w:pPr>
      <w:r>
        <w:rPr>
          <w:rFonts w:ascii="Times New Roman" w:eastAsia="宋体" w:hAnsi="Times New Roman"/>
          <w:lang w:eastAsia="zh-CN"/>
        </w:rPr>
        <w:t>9-</w:t>
      </w:r>
      <w:r>
        <w:rPr>
          <w:rFonts w:ascii="Times New Roman" w:eastAsia="宋体" w:hAnsi="Times New Roman"/>
          <w:lang w:eastAsia="zh-CN"/>
        </w:rPr>
        <w:t>选项：</w:t>
      </w:r>
    </w:p>
    <w:p w14:paraId="2B5E2E0A" w14:textId="77777777" w:rsidR="00A65EC2" w:rsidRDefault="00000000">
      <w:pPr>
        <w:rPr>
          <w:lang w:eastAsia="zh-CN"/>
        </w:rPr>
      </w:pPr>
      <w:r>
        <w:rPr>
          <w:rFonts w:ascii="Times New Roman" w:eastAsia="宋体" w:hAnsi="Times New Roman"/>
          <w:lang w:eastAsia="zh-CN"/>
        </w:rPr>
        <w:t>（</w:t>
      </w:r>
      <w:r>
        <w:rPr>
          <w:rFonts w:ascii="Times New Roman" w:eastAsia="宋体" w:hAnsi="Times New Roman"/>
          <w:lang w:eastAsia="zh-CN"/>
        </w:rPr>
        <w:t>A</w:t>
      </w:r>
      <w:r>
        <w:rPr>
          <w:rFonts w:ascii="Times New Roman" w:eastAsia="宋体" w:hAnsi="Times New Roman"/>
          <w:lang w:eastAsia="zh-CN"/>
        </w:rPr>
        <w:t>）确定调查任务</w:t>
      </w:r>
    </w:p>
    <w:p w14:paraId="571909A0" w14:textId="77777777" w:rsidR="00A65EC2" w:rsidRDefault="00000000">
      <w:pPr>
        <w:rPr>
          <w:lang w:eastAsia="zh-CN"/>
        </w:rPr>
      </w:pPr>
      <w:r>
        <w:rPr>
          <w:rFonts w:ascii="Times New Roman" w:eastAsia="宋体" w:hAnsi="Times New Roman"/>
          <w:lang w:eastAsia="zh-CN"/>
        </w:rPr>
        <w:t>（</w:t>
      </w:r>
      <w:r>
        <w:rPr>
          <w:rFonts w:ascii="Times New Roman" w:eastAsia="宋体" w:hAnsi="Times New Roman"/>
          <w:lang w:eastAsia="zh-CN"/>
        </w:rPr>
        <w:t>B</w:t>
      </w:r>
      <w:r>
        <w:rPr>
          <w:rFonts w:ascii="Times New Roman" w:eastAsia="宋体" w:hAnsi="Times New Roman"/>
          <w:lang w:eastAsia="zh-CN"/>
        </w:rPr>
        <w:t>）设计调查方案</w:t>
      </w:r>
    </w:p>
    <w:p w14:paraId="769330B7" w14:textId="77777777" w:rsidR="00A65EC2" w:rsidRDefault="00000000">
      <w:pPr>
        <w:rPr>
          <w:lang w:eastAsia="zh-CN"/>
        </w:rPr>
      </w:pPr>
      <w:r>
        <w:rPr>
          <w:rFonts w:ascii="Times New Roman" w:eastAsia="宋体" w:hAnsi="Times New Roman"/>
          <w:lang w:eastAsia="zh-CN"/>
        </w:rPr>
        <w:t>（</w:t>
      </w:r>
      <w:r>
        <w:rPr>
          <w:rFonts w:ascii="Times New Roman" w:eastAsia="宋体" w:hAnsi="Times New Roman"/>
          <w:lang w:eastAsia="zh-CN"/>
        </w:rPr>
        <w:t>C</w:t>
      </w:r>
      <w:r>
        <w:rPr>
          <w:rFonts w:ascii="Times New Roman" w:eastAsia="宋体" w:hAnsi="Times New Roman"/>
          <w:lang w:eastAsia="zh-CN"/>
        </w:rPr>
        <w:t>）组建调查队伍</w:t>
      </w:r>
    </w:p>
    <w:p w14:paraId="07C0C469" w14:textId="77777777" w:rsidR="00A65EC2" w:rsidRDefault="00000000">
      <w:pPr>
        <w:rPr>
          <w:lang w:eastAsia="zh-CN"/>
        </w:rPr>
      </w:pPr>
      <w:r>
        <w:rPr>
          <w:rFonts w:ascii="Times New Roman" w:eastAsia="宋体" w:hAnsi="Times New Roman"/>
          <w:lang w:eastAsia="zh-CN"/>
        </w:rPr>
        <w:t>（</w:t>
      </w:r>
      <w:r>
        <w:rPr>
          <w:rFonts w:ascii="Times New Roman" w:eastAsia="宋体" w:hAnsi="Times New Roman"/>
          <w:lang w:eastAsia="zh-CN"/>
        </w:rPr>
        <w:t>D</w:t>
      </w:r>
      <w:r>
        <w:rPr>
          <w:rFonts w:ascii="Times New Roman" w:eastAsia="宋体" w:hAnsi="Times New Roman"/>
          <w:lang w:eastAsia="zh-CN"/>
        </w:rPr>
        <w:t>）数据录入和整理</w:t>
      </w:r>
    </w:p>
    <w:p w14:paraId="093BA13A" w14:textId="77777777" w:rsidR="00A65EC2" w:rsidRDefault="00000000">
      <w:pPr>
        <w:rPr>
          <w:lang w:eastAsia="zh-CN"/>
        </w:rPr>
      </w:pPr>
      <w:r>
        <w:rPr>
          <w:lang w:eastAsia="zh-CN"/>
        </w:rPr>
        <w:t xml:space="preserve"> </w:t>
      </w:r>
    </w:p>
    <w:p w14:paraId="4FA4E092" w14:textId="77777777" w:rsidR="00A65EC2" w:rsidRDefault="00000000">
      <w:r>
        <w:rPr>
          <w:rFonts w:ascii="Times New Roman" w:eastAsia="宋体" w:hAnsi="Times New Roman"/>
          <w:lang w:eastAsia="zh-CN"/>
        </w:rPr>
        <w:t>10-</w:t>
      </w:r>
      <w:r>
        <w:rPr>
          <w:rFonts w:ascii="Times New Roman" w:eastAsia="宋体" w:hAnsi="Times New Roman"/>
          <w:lang w:eastAsia="zh-CN"/>
        </w:rPr>
        <w:t>题目：在德尔菲法调查中</w:t>
      </w:r>
      <w:r>
        <w:rPr>
          <w:rFonts w:ascii="Times New Roman" w:eastAsia="宋体" w:hAnsi="Times New Roman"/>
          <w:lang w:eastAsia="zh-CN"/>
        </w:rPr>
        <w:t xml:space="preserve">, </w:t>
      </w:r>
      <w:r>
        <w:rPr>
          <w:rFonts w:ascii="Times New Roman" w:eastAsia="宋体" w:hAnsi="Times New Roman"/>
          <w:lang w:eastAsia="zh-CN"/>
        </w:rPr>
        <w:t>调查机构征询专家意见的方式主要是（</w:t>
      </w:r>
      <w:r>
        <w:rPr>
          <w:rFonts w:ascii="Times New Roman" w:eastAsia="宋体" w:hAnsi="Times New Roman"/>
          <w:lang w:eastAsia="zh-CN"/>
        </w:rPr>
        <w:t xml:space="preserve"> </w:t>
      </w:r>
      <w:r>
        <w:rPr>
          <w:rFonts w:ascii="Times New Roman" w:eastAsia="宋体" w:hAnsi="Times New Roman"/>
          <w:lang w:eastAsia="zh-CN"/>
        </w:rPr>
        <w:t>）。</w:t>
      </w:r>
      <w:r>
        <w:rPr>
          <w:rFonts w:ascii="Times New Roman" w:eastAsia="宋体" w:hAnsi="Times New Roman"/>
        </w:rPr>
        <w:t>[</w:t>
      </w:r>
      <w:r>
        <w:rPr>
          <w:rFonts w:ascii="Times New Roman" w:eastAsia="宋体" w:hAnsi="Times New Roman"/>
        </w:rPr>
        <w:t>题型：单选题</w:t>
      </w:r>
      <w:r>
        <w:rPr>
          <w:rFonts w:ascii="Times New Roman" w:eastAsia="宋体" w:hAnsi="Times New Roman"/>
        </w:rPr>
        <w:t>][</w:t>
      </w:r>
      <w:r>
        <w:rPr>
          <w:rFonts w:ascii="Times New Roman" w:eastAsia="宋体" w:hAnsi="Times New Roman"/>
        </w:rPr>
        <w:t>答案：</w:t>
      </w:r>
      <w:r>
        <w:rPr>
          <w:rFonts w:ascii="Times New Roman" w:eastAsia="宋体" w:hAnsi="Times New Roman"/>
        </w:rPr>
        <w:t>B]</w:t>
      </w:r>
    </w:p>
    <w:p w14:paraId="03482B37" w14:textId="77777777" w:rsidR="00A65EC2" w:rsidRDefault="00000000">
      <w:r>
        <w:rPr>
          <w:rFonts w:ascii="Times New Roman" w:eastAsia="宋体" w:hAnsi="Times New Roman"/>
        </w:rPr>
        <w:t>10-</w:t>
      </w:r>
      <w:r>
        <w:rPr>
          <w:rFonts w:ascii="Times New Roman" w:eastAsia="宋体" w:hAnsi="Times New Roman"/>
        </w:rPr>
        <w:t>选项：</w:t>
      </w:r>
    </w:p>
    <w:p w14:paraId="02AE9F39"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）面对面讨论</w:t>
      </w:r>
    </w:p>
    <w:p w14:paraId="001EF0B5"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）通信</w:t>
      </w:r>
    </w:p>
    <w:p w14:paraId="3E04ED32"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）电话</w:t>
      </w:r>
    </w:p>
    <w:p w14:paraId="5E0C7823" w14:textId="77777777" w:rsidR="00A65EC2" w:rsidRDefault="00000000">
      <w:r>
        <w:rPr>
          <w:rFonts w:ascii="Times New Roman" w:eastAsia="宋体" w:hAnsi="Times New Roman"/>
        </w:rPr>
        <w:lastRenderedPageBreak/>
        <w:t>（</w:t>
      </w:r>
      <w:r>
        <w:rPr>
          <w:rFonts w:ascii="Times New Roman" w:eastAsia="宋体" w:hAnsi="Times New Roman"/>
        </w:rPr>
        <w:t>D</w:t>
      </w:r>
      <w:r>
        <w:rPr>
          <w:rFonts w:ascii="Times New Roman" w:eastAsia="宋体" w:hAnsi="Times New Roman"/>
        </w:rPr>
        <w:t>）专家会议</w:t>
      </w:r>
    </w:p>
    <w:p w14:paraId="1F69B115" w14:textId="77777777" w:rsidR="00A65EC2" w:rsidRDefault="00000000">
      <w:r>
        <w:t xml:space="preserve"> </w:t>
      </w:r>
    </w:p>
    <w:p w14:paraId="34BB285A" w14:textId="77777777" w:rsidR="00A65EC2" w:rsidRDefault="00000000">
      <w:r>
        <w:rPr>
          <w:rFonts w:ascii="Times New Roman" w:eastAsia="宋体" w:hAnsi="Times New Roman"/>
        </w:rPr>
        <w:t>11-</w:t>
      </w:r>
      <w:r>
        <w:rPr>
          <w:rFonts w:ascii="Times New Roman" w:eastAsia="宋体" w:hAnsi="Times New Roman"/>
        </w:rPr>
        <w:t>题目：在选择调查方法的组合时，市场研究者需要遵循的原则是（）。</w:t>
      </w:r>
      <w:r>
        <w:rPr>
          <w:rFonts w:ascii="Times New Roman" w:eastAsia="宋体" w:hAnsi="Times New Roman"/>
        </w:rPr>
        <w:t>[</w:t>
      </w:r>
      <w:r>
        <w:rPr>
          <w:rFonts w:ascii="Times New Roman" w:eastAsia="宋体" w:hAnsi="Times New Roman"/>
        </w:rPr>
        <w:t>题型：单选题</w:t>
      </w:r>
      <w:r>
        <w:rPr>
          <w:rFonts w:ascii="Times New Roman" w:eastAsia="宋体" w:hAnsi="Times New Roman"/>
        </w:rPr>
        <w:t>][</w:t>
      </w:r>
      <w:r>
        <w:rPr>
          <w:rFonts w:ascii="Times New Roman" w:eastAsia="宋体" w:hAnsi="Times New Roman"/>
        </w:rPr>
        <w:t>答案：</w:t>
      </w:r>
      <w:r>
        <w:rPr>
          <w:rFonts w:ascii="Times New Roman" w:eastAsia="宋体" w:hAnsi="Times New Roman"/>
        </w:rPr>
        <w:t>D]</w:t>
      </w:r>
    </w:p>
    <w:p w14:paraId="0B07E79B" w14:textId="77777777" w:rsidR="00A65EC2" w:rsidRDefault="00000000">
      <w:r>
        <w:rPr>
          <w:rFonts w:ascii="Times New Roman" w:eastAsia="宋体" w:hAnsi="Times New Roman"/>
        </w:rPr>
        <w:t>11-</w:t>
      </w:r>
      <w:r>
        <w:rPr>
          <w:rFonts w:ascii="Times New Roman" w:eastAsia="宋体" w:hAnsi="Times New Roman"/>
        </w:rPr>
        <w:t>选项：</w:t>
      </w:r>
    </w:p>
    <w:p w14:paraId="494CCFCB"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）质量第一</w:t>
      </w:r>
    </w:p>
    <w:p w14:paraId="22CC7836"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）费用最省</w:t>
      </w:r>
    </w:p>
    <w:p w14:paraId="192C84D0"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）用户至上</w:t>
      </w:r>
    </w:p>
    <w:p w14:paraId="5BEFE731"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）误差最小</w:t>
      </w:r>
    </w:p>
    <w:p w14:paraId="1D853585" w14:textId="77777777" w:rsidR="00A65EC2" w:rsidRDefault="00000000">
      <w:r>
        <w:t xml:space="preserve"> </w:t>
      </w:r>
    </w:p>
    <w:p w14:paraId="1A62E651" w14:textId="77777777" w:rsidR="00A65EC2" w:rsidRDefault="00000000">
      <w:r>
        <w:rPr>
          <w:rFonts w:ascii="Times New Roman" w:eastAsia="宋体" w:hAnsi="Times New Roman"/>
        </w:rPr>
        <w:t>12-</w:t>
      </w:r>
      <w:r>
        <w:rPr>
          <w:rFonts w:ascii="Times New Roman" w:eastAsia="宋体" w:hAnsi="Times New Roman"/>
        </w:rPr>
        <w:t>题目：下列对深层访谈特点表述正确的是（</w:t>
      </w:r>
      <w:r>
        <w:rPr>
          <w:rFonts w:ascii="Times New Roman" w:eastAsia="宋体" w:hAnsi="Times New Roman"/>
        </w:rPr>
        <w:t xml:space="preserve"> </w:t>
      </w:r>
      <w:r>
        <w:rPr>
          <w:rFonts w:ascii="Times New Roman" w:eastAsia="宋体" w:hAnsi="Times New Roman"/>
        </w:rPr>
        <w:t>）。</w:t>
      </w:r>
      <w:r>
        <w:rPr>
          <w:rFonts w:ascii="Times New Roman" w:eastAsia="宋体" w:hAnsi="Times New Roman"/>
        </w:rPr>
        <w:t>[</w:t>
      </w:r>
      <w:r>
        <w:rPr>
          <w:rFonts w:ascii="Times New Roman" w:eastAsia="宋体" w:hAnsi="Times New Roman"/>
        </w:rPr>
        <w:t>题型：单选题</w:t>
      </w:r>
      <w:r>
        <w:rPr>
          <w:rFonts w:ascii="Times New Roman" w:eastAsia="宋体" w:hAnsi="Times New Roman"/>
        </w:rPr>
        <w:t>][</w:t>
      </w:r>
      <w:r>
        <w:rPr>
          <w:rFonts w:ascii="Times New Roman" w:eastAsia="宋体" w:hAnsi="Times New Roman"/>
        </w:rPr>
        <w:t>答案：</w:t>
      </w:r>
      <w:r>
        <w:rPr>
          <w:rFonts w:ascii="Times New Roman" w:eastAsia="宋体" w:hAnsi="Times New Roman"/>
        </w:rPr>
        <w:t>D]</w:t>
      </w:r>
    </w:p>
    <w:p w14:paraId="5F2A7157" w14:textId="77777777" w:rsidR="00A65EC2" w:rsidRDefault="00000000">
      <w:r>
        <w:rPr>
          <w:rFonts w:ascii="Times New Roman" w:eastAsia="宋体" w:hAnsi="Times New Roman"/>
        </w:rPr>
        <w:t>12-</w:t>
      </w:r>
      <w:r>
        <w:rPr>
          <w:rFonts w:ascii="Times New Roman" w:eastAsia="宋体" w:hAnsi="Times New Roman"/>
        </w:rPr>
        <w:t>选项：</w:t>
      </w:r>
    </w:p>
    <w:p w14:paraId="7A4AEE1E"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）一对多的访谈</w:t>
      </w:r>
    </w:p>
    <w:p w14:paraId="279DFB19"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）间接访谈</w:t>
      </w:r>
    </w:p>
    <w:p w14:paraId="72B6ADD8"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）结构式访问</w:t>
      </w:r>
    </w:p>
    <w:p w14:paraId="65382769"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）半结构式访问</w:t>
      </w:r>
    </w:p>
    <w:p w14:paraId="364CCF5F" w14:textId="77777777" w:rsidR="00A65EC2" w:rsidRDefault="00000000">
      <w:r>
        <w:t xml:space="preserve"> </w:t>
      </w:r>
    </w:p>
    <w:p w14:paraId="3BBC3C64" w14:textId="77777777" w:rsidR="00A65EC2" w:rsidRDefault="00000000">
      <w:r>
        <w:rPr>
          <w:rFonts w:ascii="Times New Roman" w:eastAsia="宋体" w:hAnsi="Times New Roman"/>
        </w:rPr>
        <w:t>13-</w:t>
      </w:r>
      <w:r>
        <w:rPr>
          <w:rFonts w:ascii="Times New Roman" w:eastAsia="宋体" w:hAnsi="Times New Roman"/>
        </w:rPr>
        <w:t>题目：我们在选择小组座谈成员时，应该保证参加座谈的成员具有（</w:t>
      </w:r>
      <w:r>
        <w:rPr>
          <w:rFonts w:ascii="Times New Roman" w:eastAsia="宋体" w:hAnsi="Times New Roman"/>
        </w:rPr>
        <w:t xml:space="preserve"> </w:t>
      </w:r>
      <w:r>
        <w:rPr>
          <w:rFonts w:ascii="Times New Roman" w:eastAsia="宋体" w:hAnsi="Times New Roman"/>
        </w:rPr>
        <w:t>）。</w:t>
      </w:r>
      <w:r>
        <w:rPr>
          <w:rFonts w:ascii="Times New Roman" w:eastAsia="宋体" w:hAnsi="Times New Roman"/>
        </w:rPr>
        <w:t>[</w:t>
      </w:r>
      <w:r>
        <w:rPr>
          <w:rFonts w:ascii="Times New Roman" w:eastAsia="宋体" w:hAnsi="Times New Roman"/>
        </w:rPr>
        <w:t>题型：单选题</w:t>
      </w:r>
      <w:r>
        <w:rPr>
          <w:rFonts w:ascii="Times New Roman" w:eastAsia="宋体" w:hAnsi="Times New Roman"/>
        </w:rPr>
        <w:t>][</w:t>
      </w:r>
      <w:r>
        <w:rPr>
          <w:rFonts w:ascii="Times New Roman" w:eastAsia="宋体" w:hAnsi="Times New Roman"/>
        </w:rPr>
        <w:t>答案：</w:t>
      </w:r>
      <w:r>
        <w:rPr>
          <w:rFonts w:ascii="Times New Roman" w:eastAsia="宋体" w:hAnsi="Times New Roman"/>
        </w:rPr>
        <w:t>B]</w:t>
      </w:r>
    </w:p>
    <w:p w14:paraId="3F6589BE" w14:textId="77777777" w:rsidR="00A65EC2" w:rsidRDefault="00000000">
      <w:r>
        <w:rPr>
          <w:rFonts w:ascii="Times New Roman" w:eastAsia="宋体" w:hAnsi="Times New Roman"/>
        </w:rPr>
        <w:t>13-</w:t>
      </w:r>
      <w:r>
        <w:rPr>
          <w:rFonts w:ascii="Times New Roman" w:eastAsia="宋体" w:hAnsi="Times New Roman"/>
        </w:rPr>
        <w:t>选项：</w:t>
      </w:r>
    </w:p>
    <w:p w14:paraId="35620774"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）异质性</w:t>
      </w:r>
    </w:p>
    <w:p w14:paraId="0CC4C748"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）同质性</w:t>
      </w:r>
    </w:p>
    <w:p w14:paraId="741DDC56"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）专业性</w:t>
      </w:r>
    </w:p>
    <w:p w14:paraId="389ABE83"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）客观性</w:t>
      </w:r>
    </w:p>
    <w:p w14:paraId="238B7764" w14:textId="77777777" w:rsidR="00A65EC2" w:rsidRDefault="00000000">
      <w:r>
        <w:t xml:space="preserve"> </w:t>
      </w:r>
    </w:p>
    <w:p w14:paraId="386FFBF7" w14:textId="77777777" w:rsidR="00A65EC2" w:rsidRDefault="00000000">
      <w:r>
        <w:rPr>
          <w:rFonts w:ascii="Times New Roman" w:eastAsia="宋体" w:hAnsi="Times New Roman"/>
        </w:rPr>
        <w:lastRenderedPageBreak/>
        <w:t>14-</w:t>
      </w:r>
      <w:r>
        <w:rPr>
          <w:rFonts w:ascii="Times New Roman" w:eastAsia="宋体" w:hAnsi="Times New Roman"/>
        </w:rPr>
        <w:t>题目：下列调查中能较好体现收据收集灵活性的方法是（）。</w:t>
      </w:r>
      <w:r>
        <w:rPr>
          <w:rFonts w:ascii="Times New Roman" w:eastAsia="宋体" w:hAnsi="Times New Roman"/>
        </w:rPr>
        <w:t>[</w:t>
      </w:r>
      <w:r>
        <w:rPr>
          <w:rFonts w:ascii="Times New Roman" w:eastAsia="宋体" w:hAnsi="Times New Roman"/>
        </w:rPr>
        <w:t>题型：单选题</w:t>
      </w:r>
      <w:r>
        <w:rPr>
          <w:rFonts w:ascii="Times New Roman" w:eastAsia="宋体" w:hAnsi="Times New Roman"/>
        </w:rPr>
        <w:t>][</w:t>
      </w:r>
      <w:r>
        <w:rPr>
          <w:rFonts w:ascii="Times New Roman" w:eastAsia="宋体" w:hAnsi="Times New Roman"/>
        </w:rPr>
        <w:t>答案：</w:t>
      </w:r>
      <w:r>
        <w:rPr>
          <w:rFonts w:ascii="Times New Roman" w:eastAsia="宋体" w:hAnsi="Times New Roman"/>
        </w:rPr>
        <w:t>A]</w:t>
      </w:r>
    </w:p>
    <w:p w14:paraId="3B21F4E5" w14:textId="77777777" w:rsidR="00A65EC2" w:rsidRDefault="00000000">
      <w:r>
        <w:rPr>
          <w:rFonts w:ascii="Times New Roman" w:eastAsia="宋体" w:hAnsi="Times New Roman"/>
        </w:rPr>
        <w:t>14-</w:t>
      </w:r>
      <w:r>
        <w:rPr>
          <w:rFonts w:ascii="Times New Roman" w:eastAsia="宋体" w:hAnsi="Times New Roman"/>
        </w:rPr>
        <w:t>选项：</w:t>
      </w:r>
    </w:p>
    <w:p w14:paraId="20BCB795"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）入户面访</w:t>
      </w:r>
    </w:p>
    <w:p w14:paraId="02DB8010"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）电话调查</w:t>
      </w:r>
    </w:p>
    <w:p w14:paraId="39CC8A61"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）一般邮寄调查</w:t>
      </w:r>
    </w:p>
    <w:p w14:paraId="76E5774A"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）固定样本邮寄调查</w:t>
      </w:r>
    </w:p>
    <w:p w14:paraId="5C1E50BC" w14:textId="77777777" w:rsidR="00A65EC2" w:rsidRDefault="00000000">
      <w:r>
        <w:t xml:space="preserve"> </w:t>
      </w:r>
    </w:p>
    <w:p w14:paraId="120C2A12" w14:textId="77777777" w:rsidR="00A65EC2" w:rsidRDefault="00000000">
      <w:r>
        <w:rPr>
          <w:rFonts w:ascii="Times New Roman" w:eastAsia="宋体" w:hAnsi="Times New Roman"/>
        </w:rPr>
        <w:t>15-</w:t>
      </w:r>
      <w:r>
        <w:rPr>
          <w:rFonts w:ascii="Times New Roman" w:eastAsia="宋体" w:hAnsi="Times New Roman"/>
        </w:rPr>
        <w:t>题目：获取敏感信息可能性较高的调查方法是（</w:t>
      </w:r>
      <w:r>
        <w:rPr>
          <w:rFonts w:ascii="Times New Roman" w:eastAsia="宋体" w:hAnsi="Times New Roman"/>
        </w:rPr>
        <w:t xml:space="preserve"> </w:t>
      </w:r>
      <w:r>
        <w:rPr>
          <w:rFonts w:ascii="Times New Roman" w:eastAsia="宋体" w:hAnsi="Times New Roman"/>
        </w:rPr>
        <w:t>）。</w:t>
      </w:r>
      <w:r>
        <w:rPr>
          <w:rFonts w:ascii="Times New Roman" w:eastAsia="宋体" w:hAnsi="Times New Roman"/>
        </w:rPr>
        <w:t>[</w:t>
      </w:r>
      <w:r>
        <w:rPr>
          <w:rFonts w:ascii="Times New Roman" w:eastAsia="宋体" w:hAnsi="Times New Roman"/>
        </w:rPr>
        <w:t>题型：单选题</w:t>
      </w:r>
      <w:r>
        <w:rPr>
          <w:rFonts w:ascii="Times New Roman" w:eastAsia="宋体" w:hAnsi="Times New Roman"/>
        </w:rPr>
        <w:t>][</w:t>
      </w:r>
      <w:r>
        <w:rPr>
          <w:rFonts w:ascii="Times New Roman" w:eastAsia="宋体" w:hAnsi="Times New Roman"/>
        </w:rPr>
        <w:t>答案：</w:t>
      </w:r>
      <w:r>
        <w:rPr>
          <w:rFonts w:ascii="Times New Roman" w:eastAsia="宋体" w:hAnsi="Times New Roman"/>
        </w:rPr>
        <w:t>D]</w:t>
      </w:r>
    </w:p>
    <w:p w14:paraId="77B6ABFC" w14:textId="77777777" w:rsidR="00A65EC2" w:rsidRDefault="00000000">
      <w:r>
        <w:rPr>
          <w:rFonts w:ascii="Times New Roman" w:eastAsia="宋体" w:hAnsi="Times New Roman"/>
        </w:rPr>
        <w:t>15-</w:t>
      </w:r>
      <w:r>
        <w:rPr>
          <w:rFonts w:ascii="Times New Roman" w:eastAsia="宋体" w:hAnsi="Times New Roman"/>
        </w:rPr>
        <w:t>选项：</w:t>
      </w:r>
    </w:p>
    <w:p w14:paraId="35F0CC46"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）入户面访</w:t>
      </w:r>
    </w:p>
    <w:p w14:paraId="71D9584B"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）拦截面访</w:t>
      </w:r>
    </w:p>
    <w:p w14:paraId="3A1D1E4C"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）计算机辅助面访</w:t>
      </w:r>
    </w:p>
    <w:p w14:paraId="0A201690"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）固定样本邮寄调查</w:t>
      </w:r>
    </w:p>
    <w:p w14:paraId="0C0E5AB2" w14:textId="77777777" w:rsidR="00A65EC2" w:rsidRDefault="00000000">
      <w:r>
        <w:t xml:space="preserve"> </w:t>
      </w:r>
    </w:p>
    <w:p w14:paraId="1DBA23FA" w14:textId="77777777" w:rsidR="00A65EC2" w:rsidRDefault="00000000">
      <w:r>
        <w:rPr>
          <w:rFonts w:ascii="Times New Roman" w:eastAsia="宋体" w:hAnsi="Times New Roman"/>
        </w:rPr>
        <w:t>16-</w:t>
      </w:r>
      <w:r>
        <w:rPr>
          <w:rFonts w:ascii="Times New Roman" w:eastAsia="宋体" w:hAnsi="Times New Roman"/>
        </w:rPr>
        <w:t>题目：下列属于观察法优点的是（</w:t>
      </w:r>
      <w:r>
        <w:rPr>
          <w:rFonts w:ascii="Times New Roman" w:eastAsia="宋体" w:hAnsi="Times New Roman"/>
        </w:rPr>
        <w:t xml:space="preserve"> </w:t>
      </w:r>
      <w:r>
        <w:rPr>
          <w:rFonts w:ascii="Times New Roman" w:eastAsia="宋体" w:hAnsi="Times New Roman"/>
        </w:rPr>
        <w:t>）。</w:t>
      </w:r>
      <w:r>
        <w:rPr>
          <w:rFonts w:ascii="Times New Roman" w:eastAsia="宋体" w:hAnsi="Times New Roman"/>
        </w:rPr>
        <w:t>[</w:t>
      </w:r>
      <w:r>
        <w:rPr>
          <w:rFonts w:ascii="Times New Roman" w:eastAsia="宋体" w:hAnsi="Times New Roman"/>
        </w:rPr>
        <w:t>题型：单选题</w:t>
      </w:r>
      <w:r>
        <w:rPr>
          <w:rFonts w:ascii="Times New Roman" w:eastAsia="宋体" w:hAnsi="Times New Roman"/>
        </w:rPr>
        <w:t>][</w:t>
      </w:r>
      <w:r>
        <w:rPr>
          <w:rFonts w:ascii="Times New Roman" w:eastAsia="宋体" w:hAnsi="Times New Roman"/>
        </w:rPr>
        <w:t>答案：</w:t>
      </w:r>
      <w:r>
        <w:rPr>
          <w:rFonts w:ascii="Times New Roman" w:eastAsia="宋体" w:hAnsi="Times New Roman"/>
        </w:rPr>
        <w:t>D]</w:t>
      </w:r>
    </w:p>
    <w:p w14:paraId="0902E1F9" w14:textId="77777777" w:rsidR="00A65EC2" w:rsidRDefault="00000000">
      <w:r>
        <w:rPr>
          <w:rFonts w:ascii="Times New Roman" w:eastAsia="宋体" w:hAnsi="Times New Roman"/>
        </w:rPr>
        <w:t>16-</w:t>
      </w:r>
      <w:r>
        <w:rPr>
          <w:rFonts w:ascii="Times New Roman" w:eastAsia="宋体" w:hAnsi="Times New Roman"/>
        </w:rPr>
        <w:t>选项：</w:t>
      </w:r>
    </w:p>
    <w:p w14:paraId="4EA3D11E"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）费用比较高</w:t>
      </w:r>
    </w:p>
    <w:p w14:paraId="7D9A468F"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）受限于部分观察对象</w:t>
      </w:r>
    </w:p>
    <w:p w14:paraId="2291D3E9"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）容易受到观察者影响</w:t>
      </w:r>
    </w:p>
    <w:p w14:paraId="4F7B6424"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）客观性和可靠性较高</w:t>
      </w:r>
    </w:p>
    <w:p w14:paraId="4BBD9264" w14:textId="77777777" w:rsidR="00A65EC2" w:rsidRDefault="00000000">
      <w:r>
        <w:t xml:space="preserve"> </w:t>
      </w:r>
    </w:p>
    <w:p w14:paraId="42A5F3F3" w14:textId="77777777" w:rsidR="00A65EC2" w:rsidRDefault="00000000">
      <w:r>
        <w:rPr>
          <w:rFonts w:ascii="Times New Roman" w:eastAsia="宋体" w:hAnsi="Times New Roman"/>
        </w:rPr>
        <w:t>17-</w:t>
      </w:r>
      <w:r>
        <w:rPr>
          <w:rFonts w:ascii="Times New Roman" w:eastAsia="宋体" w:hAnsi="Times New Roman"/>
        </w:rPr>
        <w:t>题目：研究消费者行为偏好变化的常用调查方法是（</w:t>
      </w:r>
      <w:r>
        <w:rPr>
          <w:rFonts w:ascii="Times New Roman" w:eastAsia="宋体" w:hAnsi="Times New Roman"/>
        </w:rPr>
        <w:t xml:space="preserve"> </w:t>
      </w:r>
      <w:r>
        <w:rPr>
          <w:rFonts w:ascii="Times New Roman" w:eastAsia="宋体" w:hAnsi="Times New Roman"/>
        </w:rPr>
        <w:t>）。</w:t>
      </w:r>
      <w:r>
        <w:rPr>
          <w:rFonts w:ascii="Times New Roman" w:eastAsia="宋体" w:hAnsi="Times New Roman"/>
        </w:rPr>
        <w:t>[</w:t>
      </w:r>
      <w:r>
        <w:rPr>
          <w:rFonts w:ascii="Times New Roman" w:eastAsia="宋体" w:hAnsi="Times New Roman"/>
        </w:rPr>
        <w:t>题型：单选题</w:t>
      </w:r>
      <w:r>
        <w:rPr>
          <w:rFonts w:ascii="Times New Roman" w:eastAsia="宋体" w:hAnsi="Times New Roman"/>
        </w:rPr>
        <w:t>][</w:t>
      </w:r>
      <w:r>
        <w:rPr>
          <w:rFonts w:ascii="Times New Roman" w:eastAsia="宋体" w:hAnsi="Times New Roman"/>
        </w:rPr>
        <w:t>答案：</w:t>
      </w:r>
      <w:r>
        <w:rPr>
          <w:rFonts w:ascii="Times New Roman" w:eastAsia="宋体" w:hAnsi="Times New Roman"/>
        </w:rPr>
        <w:t>D]</w:t>
      </w:r>
    </w:p>
    <w:p w14:paraId="738C8126" w14:textId="77777777" w:rsidR="00A65EC2" w:rsidRDefault="00000000">
      <w:r>
        <w:rPr>
          <w:rFonts w:ascii="Times New Roman" w:eastAsia="宋体" w:hAnsi="Times New Roman"/>
        </w:rPr>
        <w:t>17-</w:t>
      </w:r>
      <w:r>
        <w:rPr>
          <w:rFonts w:ascii="Times New Roman" w:eastAsia="宋体" w:hAnsi="Times New Roman"/>
        </w:rPr>
        <w:t>选项：</w:t>
      </w:r>
    </w:p>
    <w:p w14:paraId="704380C5"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）市场实验法</w:t>
      </w:r>
    </w:p>
    <w:p w14:paraId="68AFEA0B"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）电话调查</w:t>
      </w:r>
    </w:p>
    <w:p w14:paraId="3FB2982A" w14:textId="77777777" w:rsidR="00A65EC2" w:rsidRDefault="00000000">
      <w:r>
        <w:rPr>
          <w:rFonts w:ascii="Times New Roman" w:eastAsia="宋体" w:hAnsi="Times New Roman"/>
        </w:rPr>
        <w:lastRenderedPageBreak/>
        <w:t>（</w:t>
      </w:r>
      <w:r>
        <w:rPr>
          <w:rFonts w:ascii="Times New Roman" w:eastAsia="宋体" w:hAnsi="Times New Roman"/>
        </w:rPr>
        <w:t>C</w:t>
      </w:r>
      <w:r>
        <w:rPr>
          <w:rFonts w:ascii="Times New Roman" w:eastAsia="宋体" w:hAnsi="Times New Roman"/>
        </w:rPr>
        <w:t>）街头拦截法</w:t>
      </w:r>
    </w:p>
    <w:p w14:paraId="418459E0"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）入户面访</w:t>
      </w:r>
    </w:p>
    <w:p w14:paraId="0D78BF51" w14:textId="77777777" w:rsidR="00A65EC2" w:rsidRDefault="00000000">
      <w:r>
        <w:t xml:space="preserve"> </w:t>
      </w:r>
    </w:p>
    <w:p w14:paraId="6C505134" w14:textId="77777777" w:rsidR="00A65EC2" w:rsidRDefault="00000000">
      <w:r>
        <w:rPr>
          <w:rFonts w:ascii="Times New Roman" w:eastAsia="宋体" w:hAnsi="Times New Roman"/>
        </w:rPr>
        <w:t>18-</w:t>
      </w:r>
      <w:r>
        <w:rPr>
          <w:rFonts w:ascii="Times New Roman" w:eastAsia="宋体" w:hAnsi="Times New Roman"/>
        </w:rPr>
        <w:t>题目：提出问题时不提供任何答案，由被调查者根据实际情况自由填写，此类问题属于（</w:t>
      </w:r>
      <w:r>
        <w:rPr>
          <w:rFonts w:ascii="Times New Roman" w:eastAsia="宋体" w:hAnsi="Times New Roman"/>
        </w:rPr>
        <w:t xml:space="preserve"> </w:t>
      </w:r>
      <w:r>
        <w:rPr>
          <w:rFonts w:ascii="Times New Roman" w:eastAsia="宋体" w:hAnsi="Times New Roman"/>
        </w:rPr>
        <w:t>）。</w:t>
      </w:r>
      <w:r>
        <w:rPr>
          <w:rFonts w:ascii="Times New Roman" w:eastAsia="宋体" w:hAnsi="Times New Roman"/>
        </w:rPr>
        <w:t>[</w:t>
      </w:r>
      <w:r>
        <w:rPr>
          <w:rFonts w:ascii="Times New Roman" w:eastAsia="宋体" w:hAnsi="Times New Roman"/>
        </w:rPr>
        <w:t>题型：单选题</w:t>
      </w:r>
      <w:r>
        <w:rPr>
          <w:rFonts w:ascii="Times New Roman" w:eastAsia="宋体" w:hAnsi="Times New Roman"/>
        </w:rPr>
        <w:t>][</w:t>
      </w:r>
      <w:r>
        <w:rPr>
          <w:rFonts w:ascii="Times New Roman" w:eastAsia="宋体" w:hAnsi="Times New Roman"/>
        </w:rPr>
        <w:t>答案：</w:t>
      </w:r>
      <w:r>
        <w:rPr>
          <w:rFonts w:ascii="Times New Roman" w:eastAsia="宋体" w:hAnsi="Times New Roman"/>
        </w:rPr>
        <w:t>A]</w:t>
      </w:r>
    </w:p>
    <w:p w14:paraId="60481C5E" w14:textId="77777777" w:rsidR="00A65EC2" w:rsidRDefault="00000000">
      <w:r>
        <w:rPr>
          <w:rFonts w:ascii="Times New Roman" w:eastAsia="宋体" w:hAnsi="Times New Roman"/>
        </w:rPr>
        <w:t>18-</w:t>
      </w:r>
      <w:r>
        <w:rPr>
          <w:rFonts w:ascii="Times New Roman" w:eastAsia="宋体" w:hAnsi="Times New Roman"/>
        </w:rPr>
        <w:t>选项：</w:t>
      </w:r>
    </w:p>
    <w:p w14:paraId="49753251"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）开放式问题</w:t>
      </w:r>
    </w:p>
    <w:p w14:paraId="3018240B"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）实质性问题</w:t>
      </w:r>
    </w:p>
    <w:p w14:paraId="292B92F0"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）指导性问题</w:t>
      </w:r>
    </w:p>
    <w:p w14:paraId="07B0CBF8"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）封闭性问题</w:t>
      </w:r>
    </w:p>
    <w:p w14:paraId="248DA736" w14:textId="77777777" w:rsidR="00A65EC2" w:rsidRDefault="00000000">
      <w:r>
        <w:t xml:space="preserve"> </w:t>
      </w:r>
    </w:p>
    <w:p w14:paraId="69548C58" w14:textId="77777777" w:rsidR="00A65EC2" w:rsidRDefault="00000000">
      <w:r>
        <w:rPr>
          <w:rFonts w:ascii="Times New Roman" w:eastAsia="宋体" w:hAnsi="Times New Roman"/>
        </w:rPr>
        <w:t>19-</w:t>
      </w:r>
      <w:r>
        <w:rPr>
          <w:rFonts w:ascii="Times New Roman" w:eastAsia="宋体" w:hAnsi="Times New Roman"/>
        </w:rPr>
        <w:t>题目：被调查者无法联系造成数据缺失，称为（</w:t>
      </w:r>
      <w:r>
        <w:rPr>
          <w:rFonts w:ascii="Times New Roman" w:eastAsia="宋体" w:hAnsi="Times New Roman"/>
        </w:rPr>
        <w:t xml:space="preserve"> </w:t>
      </w:r>
      <w:r>
        <w:rPr>
          <w:rFonts w:ascii="Times New Roman" w:eastAsia="宋体" w:hAnsi="Times New Roman"/>
        </w:rPr>
        <w:t>）。</w:t>
      </w:r>
      <w:r>
        <w:rPr>
          <w:rFonts w:ascii="Times New Roman" w:eastAsia="宋体" w:hAnsi="Times New Roman"/>
        </w:rPr>
        <w:t>[</w:t>
      </w:r>
      <w:r>
        <w:rPr>
          <w:rFonts w:ascii="Times New Roman" w:eastAsia="宋体" w:hAnsi="Times New Roman"/>
        </w:rPr>
        <w:t>题型：单选题</w:t>
      </w:r>
      <w:r>
        <w:rPr>
          <w:rFonts w:ascii="Times New Roman" w:eastAsia="宋体" w:hAnsi="Times New Roman"/>
        </w:rPr>
        <w:t>][</w:t>
      </w:r>
      <w:r>
        <w:rPr>
          <w:rFonts w:ascii="Times New Roman" w:eastAsia="宋体" w:hAnsi="Times New Roman"/>
        </w:rPr>
        <w:t>答案：</w:t>
      </w:r>
      <w:r>
        <w:rPr>
          <w:rFonts w:ascii="Times New Roman" w:eastAsia="宋体" w:hAnsi="Times New Roman"/>
        </w:rPr>
        <w:t>B]</w:t>
      </w:r>
    </w:p>
    <w:p w14:paraId="6B9901FA" w14:textId="77777777" w:rsidR="00A65EC2" w:rsidRDefault="00000000">
      <w:r>
        <w:rPr>
          <w:rFonts w:ascii="Times New Roman" w:eastAsia="宋体" w:hAnsi="Times New Roman"/>
        </w:rPr>
        <w:t>19-</w:t>
      </w:r>
      <w:r>
        <w:rPr>
          <w:rFonts w:ascii="Times New Roman" w:eastAsia="宋体" w:hAnsi="Times New Roman"/>
        </w:rPr>
        <w:t>选项：</w:t>
      </w:r>
    </w:p>
    <w:p w14:paraId="67EDD73E"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）回答误差</w:t>
      </w:r>
    </w:p>
    <w:p w14:paraId="2A675671"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）无回答误差</w:t>
      </w:r>
    </w:p>
    <w:p w14:paraId="596BFCA0"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）资料误差</w:t>
      </w:r>
    </w:p>
    <w:p w14:paraId="1EC75C38"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）被调查者误差</w:t>
      </w:r>
    </w:p>
    <w:p w14:paraId="61299EDE" w14:textId="77777777" w:rsidR="00A65EC2" w:rsidRDefault="00000000">
      <w:r>
        <w:t xml:space="preserve"> </w:t>
      </w:r>
    </w:p>
    <w:p w14:paraId="14C09247" w14:textId="77777777" w:rsidR="00A65EC2" w:rsidRDefault="00000000">
      <w:r>
        <w:rPr>
          <w:rFonts w:ascii="Times New Roman" w:eastAsia="宋体" w:hAnsi="Times New Roman"/>
        </w:rPr>
        <w:t>20-</w:t>
      </w:r>
      <w:r>
        <w:rPr>
          <w:rFonts w:ascii="Times New Roman" w:eastAsia="宋体" w:hAnsi="Times New Roman"/>
        </w:rPr>
        <w:t>题目：在住户收支与生活状况调查项目中，通过对全国城镇住户和农村住户的抽样调查了解全国和各地区城乡居民收入、消费及其他生活状况。该调查项目中的总体是（</w:t>
      </w:r>
      <w:r>
        <w:rPr>
          <w:rFonts w:ascii="Times New Roman" w:eastAsia="宋体" w:hAnsi="Times New Roman"/>
        </w:rPr>
        <w:t xml:space="preserve"> </w:t>
      </w:r>
      <w:r>
        <w:rPr>
          <w:rFonts w:ascii="Times New Roman" w:eastAsia="宋体" w:hAnsi="Times New Roman"/>
        </w:rPr>
        <w:t>）。</w:t>
      </w:r>
      <w:r>
        <w:rPr>
          <w:rFonts w:ascii="Times New Roman" w:eastAsia="宋体" w:hAnsi="Times New Roman"/>
        </w:rPr>
        <w:t>[</w:t>
      </w:r>
      <w:r>
        <w:rPr>
          <w:rFonts w:ascii="Times New Roman" w:eastAsia="宋体" w:hAnsi="Times New Roman"/>
        </w:rPr>
        <w:t>题型：单选题</w:t>
      </w:r>
      <w:r>
        <w:rPr>
          <w:rFonts w:ascii="Times New Roman" w:eastAsia="宋体" w:hAnsi="Times New Roman"/>
        </w:rPr>
        <w:t>][</w:t>
      </w:r>
      <w:r>
        <w:rPr>
          <w:rFonts w:ascii="Times New Roman" w:eastAsia="宋体" w:hAnsi="Times New Roman"/>
        </w:rPr>
        <w:t>答案：</w:t>
      </w:r>
      <w:r>
        <w:rPr>
          <w:rFonts w:ascii="Times New Roman" w:eastAsia="宋体" w:hAnsi="Times New Roman"/>
        </w:rPr>
        <w:t>A]</w:t>
      </w:r>
    </w:p>
    <w:p w14:paraId="3AB86949" w14:textId="77777777" w:rsidR="00A65EC2" w:rsidRDefault="00000000">
      <w:r>
        <w:rPr>
          <w:rFonts w:ascii="Times New Roman" w:eastAsia="宋体" w:hAnsi="Times New Roman"/>
        </w:rPr>
        <w:t>20-</w:t>
      </w:r>
      <w:r>
        <w:rPr>
          <w:rFonts w:ascii="Times New Roman" w:eastAsia="宋体" w:hAnsi="Times New Roman"/>
        </w:rPr>
        <w:t>选项：</w:t>
      </w:r>
    </w:p>
    <w:p w14:paraId="4FABF7E6"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）全国所有常住住户</w:t>
      </w:r>
    </w:p>
    <w:p w14:paraId="13521F5B"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）被采集数据的住户</w:t>
      </w:r>
    </w:p>
    <w:p w14:paraId="50898FA5"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）全国所有住户的收入、消费及其他生活状况</w:t>
      </w:r>
    </w:p>
    <w:p w14:paraId="48587F83"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）采集的住户收入、消费及其他生活状况数据</w:t>
      </w:r>
    </w:p>
    <w:p w14:paraId="0620A4E0" w14:textId="77777777" w:rsidR="00A65EC2" w:rsidRDefault="00000000">
      <w:r>
        <w:lastRenderedPageBreak/>
        <w:t xml:space="preserve"> </w:t>
      </w:r>
    </w:p>
    <w:p w14:paraId="2D61E883" w14:textId="77777777" w:rsidR="00A65EC2" w:rsidRDefault="00000000">
      <w:r>
        <w:rPr>
          <w:rFonts w:ascii="Times New Roman" w:eastAsia="宋体" w:hAnsi="Times New Roman"/>
        </w:rPr>
        <w:t>21-</w:t>
      </w:r>
      <w:r>
        <w:rPr>
          <w:rFonts w:ascii="Times New Roman" w:eastAsia="宋体" w:hAnsi="Times New Roman"/>
        </w:rPr>
        <w:t>题目：下列选项中不属于问题答案设计原则的是（</w:t>
      </w:r>
      <w:r>
        <w:rPr>
          <w:rFonts w:ascii="Times New Roman" w:eastAsia="宋体" w:hAnsi="Times New Roman"/>
        </w:rPr>
        <w:t xml:space="preserve"> </w:t>
      </w:r>
      <w:r>
        <w:rPr>
          <w:rFonts w:ascii="Times New Roman" w:eastAsia="宋体" w:hAnsi="Times New Roman"/>
        </w:rPr>
        <w:t>）。</w:t>
      </w:r>
      <w:r>
        <w:rPr>
          <w:rFonts w:ascii="Times New Roman" w:eastAsia="宋体" w:hAnsi="Times New Roman"/>
        </w:rPr>
        <w:t>[</w:t>
      </w:r>
      <w:r>
        <w:rPr>
          <w:rFonts w:ascii="Times New Roman" w:eastAsia="宋体" w:hAnsi="Times New Roman"/>
        </w:rPr>
        <w:t>题型：单选题</w:t>
      </w:r>
      <w:r>
        <w:rPr>
          <w:rFonts w:ascii="Times New Roman" w:eastAsia="宋体" w:hAnsi="Times New Roman"/>
        </w:rPr>
        <w:t>][</w:t>
      </w:r>
      <w:r>
        <w:rPr>
          <w:rFonts w:ascii="Times New Roman" w:eastAsia="宋体" w:hAnsi="Times New Roman"/>
        </w:rPr>
        <w:t>答案：</w:t>
      </w:r>
      <w:r>
        <w:rPr>
          <w:rFonts w:ascii="Times New Roman" w:eastAsia="宋体" w:hAnsi="Times New Roman"/>
        </w:rPr>
        <w:t>D]</w:t>
      </w:r>
    </w:p>
    <w:p w14:paraId="2021B9D7" w14:textId="77777777" w:rsidR="00A65EC2" w:rsidRDefault="00000000">
      <w:r>
        <w:rPr>
          <w:rFonts w:ascii="Times New Roman" w:eastAsia="宋体" w:hAnsi="Times New Roman"/>
        </w:rPr>
        <w:t>21-</w:t>
      </w:r>
      <w:r>
        <w:rPr>
          <w:rFonts w:ascii="Times New Roman" w:eastAsia="宋体" w:hAnsi="Times New Roman"/>
        </w:rPr>
        <w:t>选项：</w:t>
      </w:r>
    </w:p>
    <w:p w14:paraId="48E33530"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）穷尽性原则</w:t>
      </w:r>
    </w:p>
    <w:p w14:paraId="4F7C423C"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）互斥性原则</w:t>
      </w:r>
    </w:p>
    <w:p w14:paraId="6D05E2CB"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）通俗性原则</w:t>
      </w:r>
    </w:p>
    <w:p w14:paraId="15DA6E46"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）中立性原则</w:t>
      </w:r>
    </w:p>
    <w:p w14:paraId="77C535E3" w14:textId="77777777" w:rsidR="00A65EC2" w:rsidRDefault="00000000">
      <w:r>
        <w:t xml:space="preserve"> </w:t>
      </w:r>
    </w:p>
    <w:p w14:paraId="63B14A16" w14:textId="77777777" w:rsidR="00A65EC2" w:rsidRDefault="00000000">
      <w:r>
        <w:rPr>
          <w:rFonts w:ascii="Times New Roman" w:eastAsia="宋体" w:hAnsi="Times New Roman"/>
        </w:rPr>
        <w:t>22-</w:t>
      </w:r>
      <w:r>
        <w:rPr>
          <w:rFonts w:ascii="Times New Roman" w:eastAsia="宋体" w:hAnsi="Times New Roman"/>
        </w:rPr>
        <w:t>题目：一份设计优良的问卷应该是（</w:t>
      </w:r>
      <w:r>
        <w:rPr>
          <w:rFonts w:ascii="Times New Roman" w:eastAsia="宋体" w:hAnsi="Times New Roman"/>
        </w:rPr>
        <w:t xml:space="preserve"> </w:t>
      </w:r>
      <w:r>
        <w:rPr>
          <w:rFonts w:ascii="Times New Roman" w:eastAsia="宋体" w:hAnsi="Times New Roman"/>
        </w:rPr>
        <w:t>）。</w:t>
      </w:r>
      <w:r>
        <w:rPr>
          <w:rFonts w:ascii="Times New Roman" w:eastAsia="宋体" w:hAnsi="Times New Roman"/>
        </w:rPr>
        <w:t>[</w:t>
      </w:r>
      <w:r>
        <w:rPr>
          <w:rFonts w:ascii="Times New Roman" w:eastAsia="宋体" w:hAnsi="Times New Roman"/>
        </w:rPr>
        <w:t>题型：单选题</w:t>
      </w:r>
      <w:r>
        <w:rPr>
          <w:rFonts w:ascii="Times New Roman" w:eastAsia="宋体" w:hAnsi="Times New Roman"/>
        </w:rPr>
        <w:t>][</w:t>
      </w:r>
      <w:r>
        <w:rPr>
          <w:rFonts w:ascii="Times New Roman" w:eastAsia="宋体" w:hAnsi="Times New Roman"/>
        </w:rPr>
        <w:t>答案：</w:t>
      </w:r>
      <w:r>
        <w:rPr>
          <w:rFonts w:ascii="Times New Roman" w:eastAsia="宋体" w:hAnsi="Times New Roman"/>
        </w:rPr>
        <w:t>C]</w:t>
      </w:r>
    </w:p>
    <w:p w14:paraId="23741B51" w14:textId="77777777" w:rsidR="00A65EC2" w:rsidRDefault="00000000">
      <w:r>
        <w:rPr>
          <w:rFonts w:ascii="Times New Roman" w:eastAsia="宋体" w:hAnsi="Times New Roman"/>
        </w:rPr>
        <w:t>22-</w:t>
      </w:r>
      <w:r>
        <w:rPr>
          <w:rFonts w:ascii="Times New Roman" w:eastAsia="宋体" w:hAnsi="Times New Roman"/>
        </w:rPr>
        <w:t>选项：</w:t>
      </w:r>
    </w:p>
    <w:p w14:paraId="3848A66D"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）能方便地收集数据</w:t>
      </w:r>
    </w:p>
    <w:p w14:paraId="56257FAF"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）应该尽量是封闭式问题</w:t>
      </w:r>
    </w:p>
    <w:p w14:paraId="77A03F7A"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）对被调查者有友好的界面</w:t>
      </w:r>
    </w:p>
    <w:p w14:paraId="59B02288"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）应尽量减少调查者的误解</w:t>
      </w:r>
    </w:p>
    <w:p w14:paraId="552994F2" w14:textId="77777777" w:rsidR="00A65EC2" w:rsidRDefault="00000000">
      <w:r>
        <w:t xml:space="preserve"> </w:t>
      </w:r>
    </w:p>
    <w:p w14:paraId="3743E414" w14:textId="77777777" w:rsidR="00A65EC2" w:rsidRDefault="00000000">
      <w:r>
        <w:rPr>
          <w:rFonts w:ascii="Times New Roman" w:eastAsia="宋体" w:hAnsi="Times New Roman"/>
        </w:rPr>
        <w:t>23-</w:t>
      </w:r>
      <w:r>
        <w:rPr>
          <w:rFonts w:ascii="Times New Roman" w:eastAsia="宋体" w:hAnsi="Times New Roman"/>
        </w:rPr>
        <w:t>题目：测量结果体现出来的某种结论与关于所测属性的理论命题之间的对应程度，是指（</w:t>
      </w:r>
      <w:r>
        <w:rPr>
          <w:rFonts w:ascii="Times New Roman" w:eastAsia="宋体" w:hAnsi="Times New Roman"/>
        </w:rPr>
        <w:t xml:space="preserve"> </w:t>
      </w:r>
      <w:r>
        <w:rPr>
          <w:rFonts w:ascii="Times New Roman" w:eastAsia="宋体" w:hAnsi="Times New Roman"/>
        </w:rPr>
        <w:t>）。</w:t>
      </w:r>
      <w:r>
        <w:rPr>
          <w:rFonts w:ascii="Times New Roman" w:eastAsia="宋体" w:hAnsi="Times New Roman"/>
        </w:rPr>
        <w:t>[</w:t>
      </w:r>
      <w:r>
        <w:rPr>
          <w:rFonts w:ascii="Times New Roman" w:eastAsia="宋体" w:hAnsi="Times New Roman"/>
        </w:rPr>
        <w:t>题型：单选题</w:t>
      </w:r>
      <w:r>
        <w:rPr>
          <w:rFonts w:ascii="Times New Roman" w:eastAsia="宋体" w:hAnsi="Times New Roman"/>
        </w:rPr>
        <w:t>][</w:t>
      </w:r>
      <w:r>
        <w:rPr>
          <w:rFonts w:ascii="Times New Roman" w:eastAsia="宋体" w:hAnsi="Times New Roman"/>
        </w:rPr>
        <w:t>答案：</w:t>
      </w:r>
      <w:r>
        <w:rPr>
          <w:rFonts w:ascii="Times New Roman" w:eastAsia="宋体" w:hAnsi="Times New Roman"/>
        </w:rPr>
        <w:t>D]</w:t>
      </w:r>
    </w:p>
    <w:p w14:paraId="429196C7" w14:textId="77777777" w:rsidR="00A65EC2" w:rsidRDefault="00000000">
      <w:r>
        <w:rPr>
          <w:rFonts w:ascii="Times New Roman" w:eastAsia="宋体" w:hAnsi="Times New Roman"/>
        </w:rPr>
        <w:t>23-</w:t>
      </w:r>
      <w:r>
        <w:rPr>
          <w:rFonts w:ascii="Times New Roman" w:eastAsia="宋体" w:hAnsi="Times New Roman"/>
        </w:rPr>
        <w:t>选项：</w:t>
      </w:r>
    </w:p>
    <w:p w14:paraId="66521D04"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）量表的内容效度</w:t>
      </w:r>
    </w:p>
    <w:p w14:paraId="773022A7"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）量表的准则效度</w:t>
      </w:r>
    </w:p>
    <w:p w14:paraId="0CAE58B5"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）量表的效标效度</w:t>
      </w:r>
    </w:p>
    <w:p w14:paraId="178DCAEF"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）量表的结构效度</w:t>
      </w:r>
    </w:p>
    <w:p w14:paraId="35AEE8A0" w14:textId="77777777" w:rsidR="00A65EC2" w:rsidRDefault="00000000">
      <w:r>
        <w:t xml:space="preserve"> </w:t>
      </w:r>
    </w:p>
    <w:p w14:paraId="121F05A3" w14:textId="77777777" w:rsidR="00A65EC2" w:rsidRDefault="00000000">
      <w:r>
        <w:rPr>
          <w:rFonts w:ascii="Times New Roman" w:eastAsia="宋体" w:hAnsi="Times New Roman"/>
        </w:rPr>
        <w:t>24-</w:t>
      </w:r>
      <w:r>
        <w:rPr>
          <w:rFonts w:ascii="Times New Roman" w:eastAsia="宋体" w:hAnsi="Times New Roman"/>
        </w:rPr>
        <w:t>题目：下列关于问卷编码的说法正确的是（</w:t>
      </w:r>
      <w:r>
        <w:rPr>
          <w:rFonts w:ascii="Times New Roman" w:eastAsia="宋体" w:hAnsi="Times New Roman"/>
        </w:rPr>
        <w:t xml:space="preserve"> </w:t>
      </w:r>
      <w:r>
        <w:rPr>
          <w:rFonts w:ascii="Times New Roman" w:eastAsia="宋体" w:hAnsi="Times New Roman"/>
        </w:rPr>
        <w:t>）。</w:t>
      </w:r>
      <w:r>
        <w:rPr>
          <w:rFonts w:ascii="Times New Roman" w:eastAsia="宋体" w:hAnsi="Times New Roman"/>
        </w:rPr>
        <w:t>[</w:t>
      </w:r>
      <w:r>
        <w:rPr>
          <w:rFonts w:ascii="Times New Roman" w:eastAsia="宋体" w:hAnsi="Times New Roman"/>
        </w:rPr>
        <w:t>题型：单选题</w:t>
      </w:r>
      <w:r>
        <w:rPr>
          <w:rFonts w:ascii="Times New Roman" w:eastAsia="宋体" w:hAnsi="Times New Roman"/>
        </w:rPr>
        <w:t>][</w:t>
      </w:r>
      <w:r>
        <w:rPr>
          <w:rFonts w:ascii="Times New Roman" w:eastAsia="宋体" w:hAnsi="Times New Roman"/>
        </w:rPr>
        <w:t>答案：</w:t>
      </w:r>
      <w:r>
        <w:rPr>
          <w:rFonts w:ascii="Times New Roman" w:eastAsia="宋体" w:hAnsi="Times New Roman"/>
        </w:rPr>
        <w:t>D]</w:t>
      </w:r>
    </w:p>
    <w:p w14:paraId="4B280AF1" w14:textId="77777777" w:rsidR="00A65EC2" w:rsidRDefault="00000000">
      <w:r>
        <w:rPr>
          <w:rFonts w:ascii="Times New Roman" w:eastAsia="宋体" w:hAnsi="Times New Roman"/>
        </w:rPr>
        <w:t>24-</w:t>
      </w:r>
      <w:r>
        <w:rPr>
          <w:rFonts w:ascii="Times New Roman" w:eastAsia="宋体" w:hAnsi="Times New Roman"/>
        </w:rPr>
        <w:t>选项：</w:t>
      </w:r>
    </w:p>
    <w:p w14:paraId="5A389963" w14:textId="77777777" w:rsidR="00A65EC2" w:rsidRDefault="00000000">
      <w:r>
        <w:rPr>
          <w:rFonts w:ascii="Times New Roman" w:eastAsia="宋体" w:hAnsi="Times New Roman"/>
        </w:rPr>
        <w:lastRenderedPageBreak/>
        <w:t>（</w:t>
      </w:r>
      <w:r>
        <w:rPr>
          <w:rFonts w:ascii="Times New Roman" w:eastAsia="宋体" w:hAnsi="Times New Roman"/>
        </w:rPr>
        <w:t>A</w:t>
      </w:r>
      <w:r>
        <w:rPr>
          <w:rFonts w:ascii="Times New Roman" w:eastAsia="宋体" w:hAnsi="Times New Roman"/>
        </w:rPr>
        <w:t>）封闭式问题必须采用预编码</w:t>
      </w:r>
    </w:p>
    <w:p w14:paraId="48616300"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）封闭式问题必须采用后编码</w:t>
      </w:r>
    </w:p>
    <w:p w14:paraId="5B1FD063"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）开放式问题必须采用预编码</w:t>
      </w:r>
    </w:p>
    <w:p w14:paraId="6E8A5A8D"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）开放式问题必须采用后编码</w:t>
      </w:r>
    </w:p>
    <w:p w14:paraId="4CC0C557" w14:textId="77777777" w:rsidR="00A65EC2" w:rsidRDefault="00000000">
      <w:r>
        <w:t xml:space="preserve"> </w:t>
      </w:r>
    </w:p>
    <w:p w14:paraId="1A5F66A9" w14:textId="77777777" w:rsidR="00A65EC2" w:rsidRDefault="00000000">
      <w:r>
        <w:rPr>
          <w:rFonts w:ascii="Times New Roman" w:eastAsia="宋体" w:hAnsi="Times New Roman"/>
        </w:rPr>
        <w:t>25-</w:t>
      </w:r>
      <w:r>
        <w:rPr>
          <w:rFonts w:ascii="Times New Roman" w:eastAsia="宋体" w:hAnsi="Times New Roman"/>
        </w:rPr>
        <w:t>题目：下列问题中，测度的是等比数据的是（</w:t>
      </w:r>
      <w:r>
        <w:rPr>
          <w:rFonts w:ascii="Times New Roman" w:eastAsia="宋体" w:hAnsi="Times New Roman"/>
        </w:rPr>
        <w:t xml:space="preserve"> </w:t>
      </w:r>
      <w:r>
        <w:rPr>
          <w:rFonts w:ascii="Times New Roman" w:eastAsia="宋体" w:hAnsi="Times New Roman"/>
        </w:rPr>
        <w:t>）。</w:t>
      </w:r>
      <w:r>
        <w:rPr>
          <w:rFonts w:ascii="Times New Roman" w:eastAsia="宋体" w:hAnsi="Times New Roman"/>
        </w:rPr>
        <w:t>[</w:t>
      </w:r>
      <w:r>
        <w:rPr>
          <w:rFonts w:ascii="Times New Roman" w:eastAsia="宋体" w:hAnsi="Times New Roman"/>
        </w:rPr>
        <w:t>题型：单选题</w:t>
      </w:r>
      <w:r>
        <w:rPr>
          <w:rFonts w:ascii="Times New Roman" w:eastAsia="宋体" w:hAnsi="Times New Roman"/>
        </w:rPr>
        <w:t>][</w:t>
      </w:r>
      <w:r>
        <w:rPr>
          <w:rFonts w:ascii="Times New Roman" w:eastAsia="宋体" w:hAnsi="Times New Roman"/>
        </w:rPr>
        <w:t>答案：</w:t>
      </w:r>
      <w:r>
        <w:rPr>
          <w:rFonts w:ascii="Times New Roman" w:eastAsia="宋体" w:hAnsi="Times New Roman"/>
        </w:rPr>
        <w:t>D]</w:t>
      </w:r>
    </w:p>
    <w:p w14:paraId="58F222E1" w14:textId="77777777" w:rsidR="00A65EC2" w:rsidRDefault="00000000">
      <w:r>
        <w:rPr>
          <w:rFonts w:ascii="Times New Roman" w:eastAsia="宋体" w:hAnsi="Times New Roman"/>
        </w:rPr>
        <w:t>25-</w:t>
      </w:r>
      <w:r>
        <w:rPr>
          <w:rFonts w:ascii="Times New Roman" w:eastAsia="宋体" w:hAnsi="Times New Roman"/>
        </w:rPr>
        <w:t>选项：</w:t>
      </w:r>
    </w:p>
    <w:p w14:paraId="5C310880"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）请问您最常使用的洗发水品牌是？</w:t>
      </w:r>
    </w:p>
    <w:p w14:paraId="601FEC84"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）请问您的最高学历是？</w:t>
      </w:r>
    </w:p>
    <w:p w14:paraId="43C171DF"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）请您用百分制对学校的满意度进行打分。</w:t>
      </w:r>
    </w:p>
    <w:p w14:paraId="6F3A63C2"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）请您的身高是？</w:t>
      </w:r>
    </w:p>
    <w:p w14:paraId="2E11EAF6" w14:textId="77777777" w:rsidR="00A65EC2" w:rsidRDefault="00000000">
      <w:r>
        <w:t xml:space="preserve"> </w:t>
      </w:r>
    </w:p>
    <w:p w14:paraId="006F9EFC" w14:textId="77777777" w:rsidR="00A65EC2" w:rsidRDefault="00000000">
      <w:r>
        <w:rPr>
          <w:rFonts w:ascii="Times New Roman" w:eastAsia="宋体" w:hAnsi="Times New Roman"/>
        </w:rPr>
        <w:t>26-</w:t>
      </w:r>
      <w:r>
        <w:rPr>
          <w:rFonts w:ascii="Times New Roman" w:eastAsia="宋体" w:hAnsi="Times New Roman"/>
        </w:rPr>
        <w:t>题目：存在插补数据时，估计量的抽样方差通常会（</w:t>
      </w:r>
      <w:r>
        <w:rPr>
          <w:rFonts w:ascii="Times New Roman" w:eastAsia="宋体" w:hAnsi="Times New Roman"/>
        </w:rPr>
        <w:t xml:space="preserve"> </w:t>
      </w:r>
      <w:r>
        <w:rPr>
          <w:rFonts w:ascii="Times New Roman" w:eastAsia="宋体" w:hAnsi="Times New Roman"/>
        </w:rPr>
        <w:t>）。</w:t>
      </w:r>
      <w:r>
        <w:rPr>
          <w:rFonts w:ascii="Times New Roman" w:eastAsia="宋体" w:hAnsi="Times New Roman"/>
        </w:rPr>
        <w:t>[</w:t>
      </w:r>
      <w:r>
        <w:rPr>
          <w:rFonts w:ascii="Times New Roman" w:eastAsia="宋体" w:hAnsi="Times New Roman"/>
        </w:rPr>
        <w:t>题型：单选题</w:t>
      </w:r>
      <w:r>
        <w:rPr>
          <w:rFonts w:ascii="Times New Roman" w:eastAsia="宋体" w:hAnsi="Times New Roman"/>
        </w:rPr>
        <w:t>][</w:t>
      </w:r>
      <w:r>
        <w:rPr>
          <w:rFonts w:ascii="Times New Roman" w:eastAsia="宋体" w:hAnsi="Times New Roman"/>
        </w:rPr>
        <w:t>答案：</w:t>
      </w:r>
      <w:r>
        <w:rPr>
          <w:rFonts w:ascii="Times New Roman" w:eastAsia="宋体" w:hAnsi="Times New Roman"/>
        </w:rPr>
        <w:t>A]</w:t>
      </w:r>
    </w:p>
    <w:p w14:paraId="5532E530" w14:textId="77777777" w:rsidR="00A65EC2" w:rsidRDefault="00000000">
      <w:r>
        <w:rPr>
          <w:rFonts w:ascii="Times New Roman" w:eastAsia="宋体" w:hAnsi="Times New Roman"/>
        </w:rPr>
        <w:t>26-</w:t>
      </w:r>
      <w:r>
        <w:rPr>
          <w:rFonts w:ascii="Times New Roman" w:eastAsia="宋体" w:hAnsi="Times New Roman"/>
        </w:rPr>
        <w:t>选项：</w:t>
      </w:r>
    </w:p>
    <w:p w14:paraId="1C8F52C2"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）低估</w:t>
      </w:r>
    </w:p>
    <w:p w14:paraId="4166A622"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）高估</w:t>
      </w:r>
    </w:p>
    <w:p w14:paraId="1A002F09"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）与真实值一致</w:t>
      </w:r>
    </w:p>
    <w:p w14:paraId="14192717"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）是一个无偏量</w:t>
      </w:r>
    </w:p>
    <w:p w14:paraId="23FD6763" w14:textId="77777777" w:rsidR="00A65EC2" w:rsidRDefault="00000000">
      <w:r>
        <w:t xml:space="preserve"> </w:t>
      </w:r>
    </w:p>
    <w:p w14:paraId="4B740620" w14:textId="77777777" w:rsidR="00A65EC2" w:rsidRDefault="00000000">
      <w:r>
        <w:rPr>
          <w:rFonts w:ascii="Times New Roman" w:eastAsia="宋体" w:hAnsi="Times New Roman"/>
        </w:rPr>
        <w:t>27-</w:t>
      </w:r>
      <w:r>
        <w:rPr>
          <w:rFonts w:ascii="Times New Roman" w:eastAsia="宋体" w:hAnsi="Times New Roman"/>
        </w:rPr>
        <w:t>题目：既能够反映数据分布状况，又能保持数据原始状况的图形是（</w:t>
      </w:r>
      <w:r>
        <w:rPr>
          <w:rFonts w:ascii="Times New Roman" w:eastAsia="宋体" w:hAnsi="Times New Roman"/>
        </w:rPr>
        <w:t xml:space="preserve"> </w:t>
      </w:r>
      <w:r>
        <w:rPr>
          <w:rFonts w:ascii="Times New Roman" w:eastAsia="宋体" w:hAnsi="Times New Roman"/>
        </w:rPr>
        <w:t>）。</w:t>
      </w:r>
      <w:r>
        <w:rPr>
          <w:rFonts w:ascii="Times New Roman" w:eastAsia="宋体" w:hAnsi="Times New Roman"/>
        </w:rPr>
        <w:t>[</w:t>
      </w:r>
      <w:r>
        <w:rPr>
          <w:rFonts w:ascii="Times New Roman" w:eastAsia="宋体" w:hAnsi="Times New Roman"/>
        </w:rPr>
        <w:t>题型：单选题</w:t>
      </w:r>
      <w:r>
        <w:rPr>
          <w:rFonts w:ascii="Times New Roman" w:eastAsia="宋体" w:hAnsi="Times New Roman"/>
        </w:rPr>
        <w:t>][</w:t>
      </w:r>
      <w:r>
        <w:rPr>
          <w:rFonts w:ascii="Times New Roman" w:eastAsia="宋体" w:hAnsi="Times New Roman"/>
        </w:rPr>
        <w:t>答案：</w:t>
      </w:r>
      <w:r>
        <w:rPr>
          <w:rFonts w:ascii="Times New Roman" w:eastAsia="宋体" w:hAnsi="Times New Roman"/>
        </w:rPr>
        <w:t>D]</w:t>
      </w:r>
    </w:p>
    <w:p w14:paraId="3D1BC634" w14:textId="77777777" w:rsidR="00A65EC2" w:rsidRDefault="00000000">
      <w:r>
        <w:rPr>
          <w:rFonts w:ascii="Times New Roman" w:eastAsia="宋体" w:hAnsi="Times New Roman"/>
        </w:rPr>
        <w:t>27-</w:t>
      </w:r>
      <w:r>
        <w:rPr>
          <w:rFonts w:ascii="Times New Roman" w:eastAsia="宋体" w:hAnsi="Times New Roman"/>
        </w:rPr>
        <w:t>选项：</w:t>
      </w:r>
    </w:p>
    <w:p w14:paraId="6D8F84CA"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）直方图</w:t>
      </w:r>
    </w:p>
    <w:p w14:paraId="35E639A9"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）饼图</w:t>
      </w:r>
    </w:p>
    <w:p w14:paraId="5C3EE109"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）累计分布曲线图</w:t>
      </w:r>
    </w:p>
    <w:p w14:paraId="734BEB89" w14:textId="77777777" w:rsidR="00A65EC2" w:rsidRDefault="00000000">
      <w:r>
        <w:rPr>
          <w:rFonts w:ascii="Times New Roman" w:eastAsia="宋体" w:hAnsi="Times New Roman"/>
        </w:rPr>
        <w:lastRenderedPageBreak/>
        <w:t>（</w:t>
      </w:r>
      <w:r>
        <w:rPr>
          <w:rFonts w:ascii="Times New Roman" w:eastAsia="宋体" w:hAnsi="Times New Roman"/>
        </w:rPr>
        <w:t>D</w:t>
      </w:r>
      <w:r>
        <w:rPr>
          <w:rFonts w:ascii="Times New Roman" w:eastAsia="宋体" w:hAnsi="Times New Roman"/>
        </w:rPr>
        <w:t>）茎叶图</w:t>
      </w:r>
    </w:p>
    <w:p w14:paraId="4297DBBC" w14:textId="77777777" w:rsidR="00A65EC2" w:rsidRDefault="00000000">
      <w:r>
        <w:t xml:space="preserve"> </w:t>
      </w:r>
    </w:p>
    <w:p w14:paraId="56D5839A" w14:textId="77777777" w:rsidR="00A65EC2" w:rsidRDefault="00000000">
      <w:r>
        <w:rPr>
          <w:rFonts w:ascii="Times New Roman" w:eastAsia="宋体" w:hAnsi="Times New Roman"/>
        </w:rPr>
        <w:t>28-</w:t>
      </w:r>
      <w:r>
        <w:rPr>
          <w:rFonts w:ascii="Times New Roman" w:eastAsia="宋体" w:hAnsi="Times New Roman"/>
        </w:rPr>
        <w:t>题目：数据整理的意义不包括（</w:t>
      </w:r>
      <w:r>
        <w:rPr>
          <w:rFonts w:ascii="Times New Roman" w:eastAsia="宋体" w:hAnsi="Times New Roman"/>
        </w:rPr>
        <w:t xml:space="preserve"> </w:t>
      </w:r>
      <w:r>
        <w:rPr>
          <w:rFonts w:ascii="Times New Roman" w:eastAsia="宋体" w:hAnsi="Times New Roman"/>
        </w:rPr>
        <w:t>）。</w:t>
      </w:r>
      <w:r>
        <w:rPr>
          <w:rFonts w:ascii="Times New Roman" w:eastAsia="宋体" w:hAnsi="Times New Roman"/>
        </w:rPr>
        <w:t>[</w:t>
      </w:r>
      <w:r>
        <w:rPr>
          <w:rFonts w:ascii="Times New Roman" w:eastAsia="宋体" w:hAnsi="Times New Roman"/>
        </w:rPr>
        <w:t>题型：单选题</w:t>
      </w:r>
      <w:r>
        <w:rPr>
          <w:rFonts w:ascii="Times New Roman" w:eastAsia="宋体" w:hAnsi="Times New Roman"/>
        </w:rPr>
        <w:t>][</w:t>
      </w:r>
      <w:r>
        <w:rPr>
          <w:rFonts w:ascii="Times New Roman" w:eastAsia="宋体" w:hAnsi="Times New Roman"/>
        </w:rPr>
        <w:t>答案：</w:t>
      </w:r>
      <w:r>
        <w:rPr>
          <w:rFonts w:ascii="Times New Roman" w:eastAsia="宋体" w:hAnsi="Times New Roman"/>
        </w:rPr>
        <w:t>C]</w:t>
      </w:r>
    </w:p>
    <w:p w14:paraId="58268FA6" w14:textId="77777777" w:rsidR="00A65EC2" w:rsidRDefault="00000000">
      <w:r>
        <w:rPr>
          <w:rFonts w:ascii="Times New Roman" w:eastAsia="宋体" w:hAnsi="Times New Roman"/>
        </w:rPr>
        <w:t>28-</w:t>
      </w:r>
      <w:r>
        <w:rPr>
          <w:rFonts w:ascii="Times New Roman" w:eastAsia="宋体" w:hAnsi="Times New Roman"/>
        </w:rPr>
        <w:t>选项：</w:t>
      </w:r>
    </w:p>
    <w:p w14:paraId="5A61B1F0"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）提高调查数据质量</w:t>
      </w:r>
    </w:p>
    <w:p w14:paraId="70F42DD5"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）为数据分析提供基础</w:t>
      </w:r>
    </w:p>
    <w:p w14:paraId="628F48ED"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）筛选出有利于研究结论数据</w:t>
      </w:r>
    </w:p>
    <w:p w14:paraId="2DED9260"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）便于对数据的长期保存和研究</w:t>
      </w:r>
    </w:p>
    <w:p w14:paraId="0E154465" w14:textId="77777777" w:rsidR="00A65EC2" w:rsidRDefault="00000000">
      <w:r>
        <w:t xml:space="preserve"> </w:t>
      </w:r>
    </w:p>
    <w:p w14:paraId="60ED9029" w14:textId="77777777" w:rsidR="00A65EC2" w:rsidRDefault="00000000">
      <w:r>
        <w:rPr>
          <w:rFonts w:ascii="Times New Roman" w:eastAsia="宋体" w:hAnsi="Times New Roman"/>
        </w:rPr>
        <w:t>29-</w:t>
      </w:r>
      <w:r>
        <w:rPr>
          <w:rFonts w:ascii="Times New Roman" w:eastAsia="宋体" w:hAnsi="Times New Roman"/>
        </w:rPr>
        <w:t>题目：下列常用于分类变量插值处理的方法是（）。</w:t>
      </w:r>
      <w:r>
        <w:rPr>
          <w:rFonts w:ascii="Times New Roman" w:eastAsia="宋体" w:hAnsi="Times New Roman"/>
        </w:rPr>
        <w:t>[</w:t>
      </w:r>
      <w:r>
        <w:rPr>
          <w:rFonts w:ascii="Times New Roman" w:eastAsia="宋体" w:hAnsi="Times New Roman"/>
        </w:rPr>
        <w:t>题型：单选题</w:t>
      </w:r>
      <w:r>
        <w:rPr>
          <w:rFonts w:ascii="Times New Roman" w:eastAsia="宋体" w:hAnsi="Times New Roman"/>
        </w:rPr>
        <w:t>][</w:t>
      </w:r>
      <w:r>
        <w:rPr>
          <w:rFonts w:ascii="Times New Roman" w:eastAsia="宋体" w:hAnsi="Times New Roman"/>
        </w:rPr>
        <w:t>答案：</w:t>
      </w:r>
      <w:r>
        <w:rPr>
          <w:rFonts w:ascii="Times New Roman" w:eastAsia="宋体" w:hAnsi="Times New Roman"/>
        </w:rPr>
        <w:t>C]</w:t>
      </w:r>
    </w:p>
    <w:p w14:paraId="14C05AF3" w14:textId="77777777" w:rsidR="00A65EC2" w:rsidRDefault="00000000">
      <w:r>
        <w:rPr>
          <w:rFonts w:ascii="Times New Roman" w:eastAsia="宋体" w:hAnsi="Times New Roman"/>
        </w:rPr>
        <w:t>29-</w:t>
      </w:r>
      <w:r>
        <w:rPr>
          <w:rFonts w:ascii="Times New Roman" w:eastAsia="宋体" w:hAnsi="Times New Roman"/>
        </w:rPr>
        <w:t>选项：</w:t>
      </w:r>
    </w:p>
    <w:p w14:paraId="326DDEE4"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）回归插补</w:t>
      </w:r>
    </w:p>
    <w:p w14:paraId="3C0C96A9"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）均值插补</w:t>
      </w:r>
    </w:p>
    <w:p w14:paraId="49FCB653"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）判别模型</w:t>
      </w:r>
    </w:p>
    <w:p w14:paraId="7EEB5B53"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）比率插补</w:t>
      </w:r>
    </w:p>
    <w:p w14:paraId="261B82CE" w14:textId="77777777" w:rsidR="00A65EC2" w:rsidRDefault="00000000">
      <w:r>
        <w:t xml:space="preserve"> </w:t>
      </w:r>
    </w:p>
    <w:p w14:paraId="0875D1DC" w14:textId="77777777" w:rsidR="00A65EC2" w:rsidRDefault="00000000">
      <w:r>
        <w:rPr>
          <w:rFonts w:ascii="Times New Roman" w:eastAsia="宋体" w:hAnsi="Times New Roman"/>
        </w:rPr>
        <w:t>30-</w:t>
      </w:r>
      <w:r>
        <w:rPr>
          <w:rFonts w:ascii="Times New Roman" w:eastAsia="宋体" w:hAnsi="Times New Roman"/>
        </w:rPr>
        <w:t>题目：采用同一个数据集或同一次调查数据进行插补的方法称为（）</w:t>
      </w:r>
      <w:r>
        <w:rPr>
          <w:rFonts w:ascii="Times New Roman" w:eastAsia="宋体" w:hAnsi="Times New Roman"/>
        </w:rPr>
        <w:t>[</w:t>
      </w:r>
      <w:r>
        <w:rPr>
          <w:rFonts w:ascii="Times New Roman" w:eastAsia="宋体" w:hAnsi="Times New Roman"/>
        </w:rPr>
        <w:t>题型：单选题</w:t>
      </w:r>
      <w:r>
        <w:rPr>
          <w:rFonts w:ascii="Times New Roman" w:eastAsia="宋体" w:hAnsi="Times New Roman"/>
        </w:rPr>
        <w:t>][</w:t>
      </w:r>
      <w:r>
        <w:rPr>
          <w:rFonts w:ascii="Times New Roman" w:eastAsia="宋体" w:hAnsi="Times New Roman"/>
        </w:rPr>
        <w:t>答案：</w:t>
      </w:r>
      <w:r>
        <w:rPr>
          <w:rFonts w:ascii="Times New Roman" w:eastAsia="宋体" w:hAnsi="Times New Roman"/>
        </w:rPr>
        <w:t>C]</w:t>
      </w:r>
    </w:p>
    <w:p w14:paraId="2B00A12A" w14:textId="77777777" w:rsidR="00A65EC2" w:rsidRDefault="00000000">
      <w:r>
        <w:rPr>
          <w:rFonts w:ascii="Times New Roman" w:eastAsia="宋体" w:hAnsi="Times New Roman"/>
        </w:rPr>
        <w:t>30-</w:t>
      </w:r>
      <w:r>
        <w:rPr>
          <w:rFonts w:ascii="Times New Roman" w:eastAsia="宋体" w:hAnsi="Times New Roman"/>
        </w:rPr>
        <w:t>选项：</w:t>
      </w:r>
    </w:p>
    <w:p w14:paraId="5233A398"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）冷卡插补</w:t>
      </w:r>
    </w:p>
    <w:p w14:paraId="2217E82B"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）同层插补</w:t>
      </w:r>
    </w:p>
    <w:p w14:paraId="0A328D52"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）热卡插补</w:t>
      </w:r>
    </w:p>
    <w:p w14:paraId="50643225"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）并行插补</w:t>
      </w:r>
    </w:p>
    <w:p w14:paraId="2EE4877D" w14:textId="77777777" w:rsidR="00A65EC2" w:rsidRDefault="00000000">
      <w:r>
        <w:t xml:space="preserve"> </w:t>
      </w:r>
    </w:p>
    <w:p w14:paraId="102E9C48" w14:textId="77777777" w:rsidR="00A65EC2" w:rsidRDefault="00000000">
      <w:r>
        <w:rPr>
          <w:rFonts w:ascii="Times New Roman" w:eastAsia="宋体" w:hAnsi="Times New Roman"/>
        </w:rPr>
        <w:t>31-</w:t>
      </w:r>
      <w:r>
        <w:rPr>
          <w:rFonts w:ascii="Times New Roman" w:eastAsia="宋体" w:hAnsi="Times New Roman"/>
        </w:rPr>
        <w:t>题目：不能用于描述定序数据集中趋势的统计量是（</w:t>
      </w:r>
      <w:r>
        <w:rPr>
          <w:rFonts w:ascii="Times New Roman" w:eastAsia="宋体" w:hAnsi="Times New Roman"/>
        </w:rPr>
        <w:t xml:space="preserve"> </w:t>
      </w:r>
      <w:r>
        <w:rPr>
          <w:rFonts w:ascii="Times New Roman" w:eastAsia="宋体" w:hAnsi="Times New Roman"/>
        </w:rPr>
        <w:t>）。</w:t>
      </w:r>
      <w:r>
        <w:rPr>
          <w:rFonts w:ascii="Times New Roman" w:eastAsia="宋体" w:hAnsi="Times New Roman"/>
        </w:rPr>
        <w:t>[</w:t>
      </w:r>
      <w:r>
        <w:rPr>
          <w:rFonts w:ascii="Times New Roman" w:eastAsia="宋体" w:hAnsi="Times New Roman"/>
        </w:rPr>
        <w:t>题型：单选题</w:t>
      </w:r>
      <w:r>
        <w:rPr>
          <w:rFonts w:ascii="Times New Roman" w:eastAsia="宋体" w:hAnsi="Times New Roman"/>
        </w:rPr>
        <w:t>][</w:t>
      </w:r>
      <w:r>
        <w:rPr>
          <w:rFonts w:ascii="Times New Roman" w:eastAsia="宋体" w:hAnsi="Times New Roman"/>
        </w:rPr>
        <w:t>答案：</w:t>
      </w:r>
      <w:r>
        <w:rPr>
          <w:rFonts w:ascii="Times New Roman" w:eastAsia="宋体" w:hAnsi="Times New Roman"/>
        </w:rPr>
        <w:t>C]</w:t>
      </w:r>
    </w:p>
    <w:p w14:paraId="672E2FC6" w14:textId="77777777" w:rsidR="00A65EC2" w:rsidRDefault="00000000">
      <w:r>
        <w:rPr>
          <w:rFonts w:ascii="Times New Roman" w:eastAsia="宋体" w:hAnsi="Times New Roman"/>
        </w:rPr>
        <w:lastRenderedPageBreak/>
        <w:t>31-</w:t>
      </w:r>
      <w:r>
        <w:rPr>
          <w:rFonts w:ascii="Times New Roman" w:eastAsia="宋体" w:hAnsi="Times New Roman"/>
        </w:rPr>
        <w:t>选项：</w:t>
      </w:r>
    </w:p>
    <w:p w14:paraId="71EBB2EA"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）众数</w:t>
      </w:r>
    </w:p>
    <w:p w14:paraId="7A3BC21A"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）中位数</w:t>
      </w:r>
    </w:p>
    <w:p w14:paraId="61924C77"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）均值</w:t>
      </w:r>
    </w:p>
    <w:p w14:paraId="448C5629"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）四分位数</w:t>
      </w:r>
    </w:p>
    <w:p w14:paraId="56D23012" w14:textId="77777777" w:rsidR="00A65EC2" w:rsidRDefault="00000000">
      <w:r>
        <w:t xml:space="preserve"> </w:t>
      </w:r>
    </w:p>
    <w:p w14:paraId="588AFFD3" w14:textId="77777777" w:rsidR="00A65EC2" w:rsidRDefault="00000000">
      <w:r>
        <w:rPr>
          <w:rFonts w:ascii="Times New Roman" w:eastAsia="宋体" w:hAnsi="Times New Roman"/>
        </w:rPr>
        <w:t>32-</w:t>
      </w:r>
      <w:r>
        <w:rPr>
          <w:rFonts w:ascii="Times New Roman" w:eastAsia="宋体" w:hAnsi="Times New Roman"/>
        </w:rPr>
        <w:t>题目：在一次问卷调查中，为了解受访者收入情况，将人均月收入变量分为</w:t>
      </w:r>
      <w:r>
        <w:rPr>
          <w:rFonts w:ascii="Times New Roman" w:eastAsia="宋体" w:hAnsi="Times New Roman"/>
        </w:rPr>
        <w:t>“1000</w:t>
      </w:r>
      <w:r>
        <w:rPr>
          <w:rFonts w:ascii="Times New Roman" w:eastAsia="宋体" w:hAnsi="Times New Roman"/>
        </w:rPr>
        <w:t>元以下</w:t>
      </w:r>
      <w:r>
        <w:rPr>
          <w:rFonts w:ascii="Times New Roman" w:eastAsia="宋体" w:hAnsi="Times New Roman"/>
        </w:rPr>
        <w:t>”</w:t>
      </w:r>
      <w:r>
        <w:rPr>
          <w:rFonts w:ascii="Times New Roman" w:eastAsia="宋体" w:hAnsi="Times New Roman"/>
        </w:rPr>
        <w:t>、</w:t>
      </w:r>
      <w:r>
        <w:rPr>
          <w:rFonts w:ascii="Times New Roman" w:eastAsia="宋体" w:hAnsi="Times New Roman"/>
        </w:rPr>
        <w:t>“1000-3000</w:t>
      </w:r>
      <w:r>
        <w:rPr>
          <w:rFonts w:ascii="Times New Roman" w:eastAsia="宋体" w:hAnsi="Times New Roman"/>
        </w:rPr>
        <w:t>元</w:t>
      </w:r>
      <w:r>
        <w:rPr>
          <w:rFonts w:ascii="Times New Roman" w:eastAsia="宋体" w:hAnsi="Times New Roman"/>
        </w:rPr>
        <w:t>”</w:t>
      </w:r>
      <w:r>
        <w:rPr>
          <w:rFonts w:ascii="Times New Roman" w:eastAsia="宋体" w:hAnsi="Times New Roman"/>
        </w:rPr>
        <w:t>、</w:t>
      </w:r>
      <w:r>
        <w:rPr>
          <w:rFonts w:ascii="Times New Roman" w:eastAsia="宋体" w:hAnsi="Times New Roman"/>
        </w:rPr>
        <w:t>“3000-5000</w:t>
      </w:r>
      <w:r>
        <w:rPr>
          <w:rFonts w:ascii="Times New Roman" w:eastAsia="宋体" w:hAnsi="Times New Roman"/>
        </w:rPr>
        <w:t>元</w:t>
      </w:r>
      <w:r>
        <w:rPr>
          <w:rFonts w:ascii="Times New Roman" w:eastAsia="宋体" w:hAnsi="Times New Roman"/>
        </w:rPr>
        <w:t>”</w:t>
      </w:r>
      <w:r>
        <w:rPr>
          <w:rFonts w:ascii="Times New Roman" w:eastAsia="宋体" w:hAnsi="Times New Roman"/>
        </w:rPr>
        <w:t>、</w:t>
      </w:r>
      <w:r>
        <w:rPr>
          <w:rFonts w:ascii="Times New Roman" w:eastAsia="宋体" w:hAnsi="Times New Roman"/>
        </w:rPr>
        <w:t>“5000-7000</w:t>
      </w:r>
      <w:r>
        <w:rPr>
          <w:rFonts w:ascii="Times New Roman" w:eastAsia="宋体" w:hAnsi="Times New Roman"/>
        </w:rPr>
        <w:t>元</w:t>
      </w:r>
      <w:r>
        <w:rPr>
          <w:rFonts w:ascii="Times New Roman" w:eastAsia="宋体" w:hAnsi="Times New Roman"/>
        </w:rPr>
        <w:t>”</w:t>
      </w:r>
      <w:r>
        <w:rPr>
          <w:rFonts w:ascii="Times New Roman" w:eastAsia="宋体" w:hAnsi="Times New Roman"/>
        </w:rPr>
        <w:t>和</w:t>
      </w:r>
      <w:r>
        <w:rPr>
          <w:rFonts w:ascii="Times New Roman" w:eastAsia="宋体" w:hAnsi="Times New Roman"/>
        </w:rPr>
        <w:t>“7000</w:t>
      </w:r>
      <w:r>
        <w:rPr>
          <w:rFonts w:ascii="Times New Roman" w:eastAsia="宋体" w:hAnsi="Times New Roman"/>
        </w:rPr>
        <w:t>元及以上</w:t>
      </w:r>
      <w:r>
        <w:rPr>
          <w:rFonts w:ascii="Times New Roman" w:eastAsia="宋体" w:hAnsi="Times New Roman"/>
        </w:rPr>
        <w:t>”</w:t>
      </w:r>
      <w:r>
        <w:rPr>
          <w:rFonts w:ascii="Times New Roman" w:eastAsia="宋体" w:hAnsi="Times New Roman"/>
        </w:rPr>
        <w:t>五组，若某受访者的月收入水平为</w:t>
      </w:r>
      <w:r>
        <w:rPr>
          <w:rFonts w:ascii="Times New Roman" w:eastAsia="宋体" w:hAnsi="Times New Roman"/>
        </w:rPr>
        <w:t>3000</w:t>
      </w:r>
      <w:r>
        <w:rPr>
          <w:rFonts w:ascii="Times New Roman" w:eastAsia="宋体" w:hAnsi="Times New Roman"/>
        </w:rPr>
        <w:t>元，应划归至（</w:t>
      </w:r>
      <w:r>
        <w:rPr>
          <w:rFonts w:ascii="Times New Roman" w:eastAsia="宋体" w:hAnsi="Times New Roman"/>
        </w:rPr>
        <w:t xml:space="preserve"> </w:t>
      </w:r>
      <w:r>
        <w:rPr>
          <w:rFonts w:ascii="Times New Roman" w:eastAsia="宋体" w:hAnsi="Times New Roman"/>
        </w:rPr>
        <w:t>）。</w:t>
      </w:r>
      <w:r>
        <w:rPr>
          <w:rFonts w:ascii="Times New Roman" w:eastAsia="宋体" w:hAnsi="Times New Roman"/>
        </w:rPr>
        <w:t xml:space="preserve"> [</w:t>
      </w:r>
      <w:r>
        <w:rPr>
          <w:rFonts w:ascii="Times New Roman" w:eastAsia="宋体" w:hAnsi="Times New Roman"/>
        </w:rPr>
        <w:t>题型：单选题</w:t>
      </w:r>
      <w:r>
        <w:rPr>
          <w:rFonts w:ascii="Times New Roman" w:eastAsia="宋体" w:hAnsi="Times New Roman"/>
        </w:rPr>
        <w:t>][</w:t>
      </w:r>
      <w:r>
        <w:rPr>
          <w:rFonts w:ascii="Times New Roman" w:eastAsia="宋体" w:hAnsi="Times New Roman"/>
        </w:rPr>
        <w:t>答案：</w:t>
      </w:r>
      <w:r>
        <w:rPr>
          <w:rFonts w:ascii="Times New Roman" w:eastAsia="宋体" w:hAnsi="Times New Roman"/>
        </w:rPr>
        <w:t>B]</w:t>
      </w:r>
    </w:p>
    <w:p w14:paraId="678520F6" w14:textId="77777777" w:rsidR="00A65EC2" w:rsidRDefault="00000000">
      <w:r>
        <w:rPr>
          <w:rFonts w:ascii="Times New Roman" w:eastAsia="宋体" w:hAnsi="Times New Roman"/>
        </w:rPr>
        <w:t>32-</w:t>
      </w:r>
      <w:r>
        <w:rPr>
          <w:rFonts w:ascii="Times New Roman" w:eastAsia="宋体" w:hAnsi="Times New Roman"/>
        </w:rPr>
        <w:t>选项：</w:t>
      </w:r>
    </w:p>
    <w:p w14:paraId="794E5900"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w:t>
      </w:r>
      <w:r>
        <w:rPr>
          <w:rFonts w:ascii="Times New Roman" w:eastAsia="宋体" w:hAnsi="Times New Roman"/>
        </w:rPr>
        <w:t>“1000-3000</w:t>
      </w:r>
      <w:r>
        <w:rPr>
          <w:rFonts w:ascii="Times New Roman" w:eastAsia="宋体" w:hAnsi="Times New Roman"/>
        </w:rPr>
        <w:t>元</w:t>
      </w:r>
      <w:r>
        <w:rPr>
          <w:rFonts w:ascii="Times New Roman" w:eastAsia="宋体" w:hAnsi="Times New Roman"/>
        </w:rPr>
        <w:t>”</w:t>
      </w:r>
    </w:p>
    <w:p w14:paraId="4DB95AD2"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w:t>
      </w:r>
      <w:r>
        <w:rPr>
          <w:rFonts w:ascii="Times New Roman" w:eastAsia="宋体" w:hAnsi="Times New Roman"/>
        </w:rPr>
        <w:t>“3000-5000</w:t>
      </w:r>
      <w:r>
        <w:rPr>
          <w:rFonts w:ascii="Times New Roman" w:eastAsia="宋体" w:hAnsi="Times New Roman"/>
        </w:rPr>
        <w:t>元</w:t>
      </w:r>
      <w:r>
        <w:rPr>
          <w:rFonts w:ascii="Times New Roman" w:eastAsia="宋体" w:hAnsi="Times New Roman"/>
        </w:rPr>
        <w:t>”</w:t>
      </w:r>
    </w:p>
    <w:p w14:paraId="5ADE1403"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）由访问员自行决定归入哪一组</w:t>
      </w:r>
    </w:p>
    <w:p w14:paraId="14B29C3F"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）既可以选择</w:t>
      </w:r>
      <w:r>
        <w:rPr>
          <w:rFonts w:ascii="Times New Roman" w:eastAsia="宋体" w:hAnsi="Times New Roman"/>
        </w:rPr>
        <w:t>“1000-3000</w:t>
      </w:r>
      <w:r>
        <w:rPr>
          <w:rFonts w:ascii="Times New Roman" w:eastAsia="宋体" w:hAnsi="Times New Roman"/>
        </w:rPr>
        <w:t>元</w:t>
      </w:r>
      <w:r>
        <w:rPr>
          <w:rFonts w:ascii="Times New Roman" w:eastAsia="宋体" w:hAnsi="Times New Roman"/>
        </w:rPr>
        <w:t>”</w:t>
      </w:r>
      <w:r>
        <w:rPr>
          <w:rFonts w:ascii="Times New Roman" w:eastAsia="宋体" w:hAnsi="Times New Roman"/>
        </w:rPr>
        <w:t>，也可以选择</w:t>
      </w:r>
      <w:r>
        <w:rPr>
          <w:rFonts w:ascii="Times New Roman" w:eastAsia="宋体" w:hAnsi="Times New Roman"/>
        </w:rPr>
        <w:t>“3000-5000</w:t>
      </w:r>
      <w:r>
        <w:rPr>
          <w:rFonts w:ascii="Times New Roman" w:eastAsia="宋体" w:hAnsi="Times New Roman"/>
        </w:rPr>
        <w:t>元</w:t>
      </w:r>
      <w:r>
        <w:rPr>
          <w:rFonts w:ascii="Times New Roman" w:eastAsia="宋体" w:hAnsi="Times New Roman"/>
        </w:rPr>
        <w:t>”</w:t>
      </w:r>
    </w:p>
    <w:p w14:paraId="2320D89B" w14:textId="77777777" w:rsidR="00A65EC2" w:rsidRDefault="00000000">
      <w:r>
        <w:t xml:space="preserve"> </w:t>
      </w:r>
    </w:p>
    <w:p w14:paraId="3E22833B" w14:textId="77777777" w:rsidR="00A65EC2" w:rsidRDefault="00000000">
      <w:r>
        <w:rPr>
          <w:rFonts w:ascii="Times New Roman" w:eastAsia="宋体" w:hAnsi="Times New Roman"/>
        </w:rPr>
        <w:t>33-</w:t>
      </w:r>
      <w:r>
        <w:rPr>
          <w:rFonts w:ascii="Times New Roman" w:eastAsia="宋体" w:hAnsi="Times New Roman"/>
        </w:rPr>
        <w:t>题目：下列关于区间估计的说法中，正确的是（</w:t>
      </w:r>
      <w:r>
        <w:rPr>
          <w:rFonts w:ascii="Times New Roman" w:eastAsia="宋体" w:hAnsi="Times New Roman"/>
        </w:rPr>
        <w:t xml:space="preserve"> </w:t>
      </w:r>
      <w:r>
        <w:rPr>
          <w:rFonts w:ascii="Times New Roman" w:eastAsia="宋体" w:hAnsi="Times New Roman"/>
        </w:rPr>
        <w:t>）。</w:t>
      </w:r>
      <w:r>
        <w:rPr>
          <w:rFonts w:ascii="Times New Roman" w:eastAsia="宋体" w:hAnsi="Times New Roman"/>
        </w:rPr>
        <w:t>[</w:t>
      </w:r>
      <w:r>
        <w:rPr>
          <w:rFonts w:ascii="Times New Roman" w:eastAsia="宋体" w:hAnsi="Times New Roman"/>
        </w:rPr>
        <w:t>题型：单选题</w:t>
      </w:r>
      <w:r>
        <w:rPr>
          <w:rFonts w:ascii="Times New Roman" w:eastAsia="宋体" w:hAnsi="Times New Roman"/>
        </w:rPr>
        <w:t>][</w:t>
      </w:r>
      <w:r>
        <w:rPr>
          <w:rFonts w:ascii="Times New Roman" w:eastAsia="宋体" w:hAnsi="Times New Roman"/>
        </w:rPr>
        <w:t>答案：</w:t>
      </w:r>
      <w:r>
        <w:rPr>
          <w:rFonts w:ascii="Times New Roman" w:eastAsia="宋体" w:hAnsi="Times New Roman"/>
        </w:rPr>
        <w:t>A]</w:t>
      </w:r>
    </w:p>
    <w:p w14:paraId="4D114EDE" w14:textId="77777777" w:rsidR="00A65EC2" w:rsidRDefault="00000000">
      <w:r>
        <w:rPr>
          <w:rFonts w:ascii="Times New Roman" w:eastAsia="宋体" w:hAnsi="Times New Roman"/>
        </w:rPr>
        <w:t>33-</w:t>
      </w:r>
      <w:r>
        <w:rPr>
          <w:rFonts w:ascii="Times New Roman" w:eastAsia="宋体" w:hAnsi="Times New Roman"/>
        </w:rPr>
        <w:t>选项：</w:t>
      </w:r>
    </w:p>
    <w:p w14:paraId="2C0B6BB9"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）置信概率越小，相应的置信区间越小</w:t>
      </w:r>
    </w:p>
    <w:p w14:paraId="4D306036"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）置信概率越小，相应的置信区间越大</w:t>
      </w:r>
    </w:p>
    <w:p w14:paraId="53E7E6CF"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）置信概率越大，相应的置信区间越小</w:t>
      </w:r>
    </w:p>
    <w:p w14:paraId="028E8252"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）置信概率的大小不影响置信区间的大小</w:t>
      </w:r>
    </w:p>
    <w:p w14:paraId="302A4594" w14:textId="77777777" w:rsidR="00A65EC2" w:rsidRDefault="00000000">
      <w:r>
        <w:t xml:space="preserve"> </w:t>
      </w:r>
    </w:p>
    <w:p w14:paraId="60BC04AD" w14:textId="77777777" w:rsidR="00A65EC2" w:rsidRDefault="00000000">
      <w:r>
        <w:rPr>
          <w:rFonts w:ascii="Times New Roman" w:eastAsia="宋体" w:hAnsi="Times New Roman"/>
        </w:rPr>
        <w:t>34-</w:t>
      </w:r>
      <w:r>
        <w:rPr>
          <w:rFonts w:ascii="Times New Roman" w:eastAsia="宋体" w:hAnsi="Times New Roman"/>
        </w:rPr>
        <w:t>题目：在假设检验时，若增大样本容量，则犯两类错误的概率会（</w:t>
      </w:r>
      <w:r>
        <w:rPr>
          <w:rFonts w:ascii="Times New Roman" w:eastAsia="宋体" w:hAnsi="Times New Roman"/>
        </w:rPr>
        <w:t xml:space="preserve"> </w:t>
      </w:r>
      <w:r>
        <w:rPr>
          <w:rFonts w:ascii="Times New Roman" w:eastAsia="宋体" w:hAnsi="Times New Roman"/>
        </w:rPr>
        <w:t>）。</w:t>
      </w:r>
      <w:r>
        <w:rPr>
          <w:rFonts w:ascii="Times New Roman" w:eastAsia="宋体" w:hAnsi="Times New Roman"/>
        </w:rPr>
        <w:t>[</w:t>
      </w:r>
      <w:r>
        <w:rPr>
          <w:rFonts w:ascii="Times New Roman" w:eastAsia="宋体" w:hAnsi="Times New Roman"/>
        </w:rPr>
        <w:t>题型：单选题</w:t>
      </w:r>
      <w:r>
        <w:rPr>
          <w:rFonts w:ascii="Times New Roman" w:eastAsia="宋体" w:hAnsi="Times New Roman"/>
        </w:rPr>
        <w:t>][</w:t>
      </w:r>
      <w:r>
        <w:rPr>
          <w:rFonts w:ascii="Times New Roman" w:eastAsia="宋体" w:hAnsi="Times New Roman"/>
        </w:rPr>
        <w:t>答案：</w:t>
      </w:r>
      <w:r>
        <w:rPr>
          <w:rFonts w:ascii="Times New Roman" w:eastAsia="宋体" w:hAnsi="Times New Roman"/>
        </w:rPr>
        <w:t>B]</w:t>
      </w:r>
    </w:p>
    <w:p w14:paraId="280C3D63" w14:textId="77777777" w:rsidR="00A65EC2" w:rsidRDefault="00000000">
      <w:r>
        <w:rPr>
          <w:rFonts w:ascii="Times New Roman" w:eastAsia="宋体" w:hAnsi="Times New Roman"/>
        </w:rPr>
        <w:t>34-</w:t>
      </w:r>
      <w:r>
        <w:rPr>
          <w:rFonts w:ascii="Times New Roman" w:eastAsia="宋体" w:hAnsi="Times New Roman"/>
        </w:rPr>
        <w:t>选项：</w:t>
      </w:r>
    </w:p>
    <w:p w14:paraId="789BBEF3"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）都增大</w:t>
      </w:r>
    </w:p>
    <w:p w14:paraId="09F97521" w14:textId="77777777" w:rsidR="00A65EC2" w:rsidRDefault="00000000">
      <w:r>
        <w:rPr>
          <w:rFonts w:ascii="Times New Roman" w:eastAsia="宋体" w:hAnsi="Times New Roman"/>
        </w:rPr>
        <w:lastRenderedPageBreak/>
        <w:t>（</w:t>
      </w:r>
      <w:r>
        <w:rPr>
          <w:rFonts w:ascii="Times New Roman" w:eastAsia="宋体" w:hAnsi="Times New Roman"/>
        </w:rPr>
        <w:t>B</w:t>
      </w:r>
      <w:r>
        <w:rPr>
          <w:rFonts w:ascii="Times New Roman" w:eastAsia="宋体" w:hAnsi="Times New Roman"/>
        </w:rPr>
        <w:t>）都减小</w:t>
      </w:r>
    </w:p>
    <w:p w14:paraId="420F286A"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）都不变</w:t>
      </w:r>
    </w:p>
    <w:p w14:paraId="5A8E318A"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）一类增大，二类减小</w:t>
      </w:r>
    </w:p>
    <w:p w14:paraId="1C0F5C78" w14:textId="77777777" w:rsidR="00A65EC2" w:rsidRDefault="00000000">
      <w:r>
        <w:t xml:space="preserve"> </w:t>
      </w:r>
    </w:p>
    <w:p w14:paraId="145B1933" w14:textId="77777777" w:rsidR="00A65EC2" w:rsidRDefault="00000000">
      <w:r>
        <w:rPr>
          <w:rFonts w:ascii="Times New Roman" w:eastAsia="宋体" w:hAnsi="Times New Roman"/>
        </w:rPr>
        <w:t>35-</w:t>
      </w:r>
      <w:r>
        <w:rPr>
          <w:rFonts w:ascii="Times New Roman" w:eastAsia="宋体" w:hAnsi="Times New Roman"/>
        </w:rPr>
        <w:t>题目：若无季节变动，则季节指数应该是（</w:t>
      </w:r>
      <w:r>
        <w:rPr>
          <w:rFonts w:ascii="Times New Roman" w:eastAsia="宋体" w:hAnsi="Times New Roman"/>
        </w:rPr>
        <w:t xml:space="preserve"> </w:t>
      </w:r>
      <w:r>
        <w:rPr>
          <w:rFonts w:ascii="Times New Roman" w:eastAsia="宋体" w:hAnsi="Times New Roman"/>
        </w:rPr>
        <w:t>）。</w:t>
      </w:r>
      <w:r>
        <w:rPr>
          <w:rFonts w:ascii="Times New Roman" w:eastAsia="宋体" w:hAnsi="Times New Roman"/>
        </w:rPr>
        <w:t>[</w:t>
      </w:r>
      <w:r>
        <w:rPr>
          <w:rFonts w:ascii="Times New Roman" w:eastAsia="宋体" w:hAnsi="Times New Roman"/>
        </w:rPr>
        <w:t>题型：单选题</w:t>
      </w:r>
      <w:r>
        <w:rPr>
          <w:rFonts w:ascii="Times New Roman" w:eastAsia="宋体" w:hAnsi="Times New Roman"/>
        </w:rPr>
        <w:t>][</w:t>
      </w:r>
      <w:r>
        <w:rPr>
          <w:rFonts w:ascii="Times New Roman" w:eastAsia="宋体" w:hAnsi="Times New Roman"/>
        </w:rPr>
        <w:t>答案：</w:t>
      </w:r>
      <w:r>
        <w:rPr>
          <w:rFonts w:ascii="Times New Roman" w:eastAsia="宋体" w:hAnsi="Times New Roman"/>
        </w:rPr>
        <w:t>B]</w:t>
      </w:r>
    </w:p>
    <w:p w14:paraId="05E27673" w14:textId="77777777" w:rsidR="00A65EC2" w:rsidRDefault="00000000">
      <w:r>
        <w:rPr>
          <w:rFonts w:ascii="Times New Roman" w:eastAsia="宋体" w:hAnsi="Times New Roman"/>
        </w:rPr>
        <w:t>35-</w:t>
      </w:r>
      <w:r>
        <w:rPr>
          <w:rFonts w:ascii="Times New Roman" w:eastAsia="宋体" w:hAnsi="Times New Roman"/>
        </w:rPr>
        <w:t>选项：</w:t>
      </w:r>
    </w:p>
    <w:p w14:paraId="5BE6C0BD"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w:t>
      </w:r>
      <w:r>
        <w:rPr>
          <w:rFonts w:ascii="Times New Roman" w:eastAsia="宋体" w:hAnsi="Times New Roman"/>
        </w:rPr>
        <w:t>0</w:t>
      </w:r>
    </w:p>
    <w:p w14:paraId="3E7CFDE2"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w:t>
      </w:r>
      <w:r>
        <w:rPr>
          <w:rFonts w:ascii="Times New Roman" w:eastAsia="宋体" w:hAnsi="Times New Roman"/>
        </w:rPr>
        <w:t>1</w:t>
      </w:r>
    </w:p>
    <w:p w14:paraId="5C249E2B"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）大于</w:t>
      </w:r>
      <w:r>
        <w:rPr>
          <w:rFonts w:ascii="Times New Roman" w:eastAsia="宋体" w:hAnsi="Times New Roman"/>
        </w:rPr>
        <w:t>1</w:t>
      </w:r>
    </w:p>
    <w:p w14:paraId="03D4B403"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）小于</w:t>
      </w:r>
      <w:r>
        <w:rPr>
          <w:rFonts w:ascii="Times New Roman" w:eastAsia="宋体" w:hAnsi="Times New Roman"/>
        </w:rPr>
        <w:t>0</w:t>
      </w:r>
    </w:p>
    <w:p w14:paraId="120A8925" w14:textId="77777777" w:rsidR="00A65EC2" w:rsidRDefault="00000000">
      <w:r>
        <w:t xml:space="preserve"> </w:t>
      </w:r>
    </w:p>
    <w:p w14:paraId="393C10CE" w14:textId="77777777" w:rsidR="00A65EC2" w:rsidRDefault="00000000">
      <w:r>
        <w:rPr>
          <w:rFonts w:ascii="Times New Roman" w:eastAsia="宋体" w:hAnsi="Times New Roman"/>
        </w:rPr>
        <w:t>36-</w:t>
      </w:r>
      <w:r>
        <w:rPr>
          <w:rFonts w:ascii="Times New Roman" w:eastAsia="宋体" w:hAnsi="Times New Roman"/>
        </w:rPr>
        <w:t>题目：某组数据的均值为</w:t>
      </w:r>
      <w:r>
        <w:rPr>
          <w:rFonts w:ascii="Times New Roman" w:eastAsia="宋体" w:hAnsi="Times New Roman"/>
        </w:rPr>
        <w:t>10</w:t>
      </w:r>
      <w:r>
        <w:rPr>
          <w:rFonts w:ascii="Times New Roman" w:eastAsia="宋体" w:hAnsi="Times New Roman"/>
        </w:rPr>
        <w:t>，方差为</w:t>
      </w:r>
      <w:r>
        <w:rPr>
          <w:rFonts w:ascii="Times New Roman" w:eastAsia="宋体" w:hAnsi="Times New Roman"/>
        </w:rPr>
        <w:t>25</w:t>
      </w:r>
      <w:r>
        <w:rPr>
          <w:rFonts w:ascii="Times New Roman" w:eastAsia="宋体" w:hAnsi="Times New Roman"/>
        </w:rPr>
        <w:t>，则离散系数为（</w:t>
      </w:r>
      <w:r>
        <w:rPr>
          <w:rFonts w:ascii="Times New Roman" w:eastAsia="宋体" w:hAnsi="Times New Roman"/>
        </w:rPr>
        <w:t xml:space="preserve"> </w:t>
      </w:r>
      <w:r>
        <w:rPr>
          <w:rFonts w:ascii="Times New Roman" w:eastAsia="宋体" w:hAnsi="Times New Roman"/>
        </w:rPr>
        <w:t>）。</w:t>
      </w:r>
      <w:r>
        <w:rPr>
          <w:rFonts w:ascii="Times New Roman" w:eastAsia="宋体" w:hAnsi="Times New Roman"/>
        </w:rPr>
        <w:t>[</w:t>
      </w:r>
      <w:r>
        <w:rPr>
          <w:rFonts w:ascii="Times New Roman" w:eastAsia="宋体" w:hAnsi="Times New Roman"/>
        </w:rPr>
        <w:t>题型：单选题</w:t>
      </w:r>
      <w:r>
        <w:rPr>
          <w:rFonts w:ascii="Times New Roman" w:eastAsia="宋体" w:hAnsi="Times New Roman"/>
        </w:rPr>
        <w:t>][</w:t>
      </w:r>
      <w:r>
        <w:rPr>
          <w:rFonts w:ascii="Times New Roman" w:eastAsia="宋体" w:hAnsi="Times New Roman"/>
        </w:rPr>
        <w:t>答案：</w:t>
      </w:r>
      <w:r>
        <w:rPr>
          <w:rFonts w:ascii="Times New Roman" w:eastAsia="宋体" w:hAnsi="Times New Roman"/>
        </w:rPr>
        <w:t>D]</w:t>
      </w:r>
    </w:p>
    <w:p w14:paraId="505D89CC" w14:textId="77777777" w:rsidR="00A65EC2" w:rsidRDefault="00000000">
      <w:r>
        <w:rPr>
          <w:rFonts w:ascii="Times New Roman" w:eastAsia="宋体" w:hAnsi="Times New Roman"/>
        </w:rPr>
        <w:t>36-</w:t>
      </w:r>
      <w:r>
        <w:rPr>
          <w:rFonts w:ascii="Times New Roman" w:eastAsia="宋体" w:hAnsi="Times New Roman"/>
        </w:rPr>
        <w:t>选项：</w:t>
      </w:r>
    </w:p>
    <w:p w14:paraId="2F7C4495"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w:t>
      </w:r>
      <w:r>
        <w:rPr>
          <w:rFonts w:ascii="Times New Roman" w:eastAsia="宋体" w:hAnsi="Times New Roman"/>
        </w:rPr>
        <w:t>0.4</w:t>
      </w:r>
    </w:p>
    <w:p w14:paraId="4D5FCA11"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w:t>
      </w:r>
      <w:r>
        <w:rPr>
          <w:rFonts w:ascii="Times New Roman" w:eastAsia="宋体" w:hAnsi="Times New Roman"/>
        </w:rPr>
        <w:t>2.5</w:t>
      </w:r>
    </w:p>
    <w:p w14:paraId="6ED7C205"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w:t>
      </w:r>
      <w:r>
        <w:rPr>
          <w:rFonts w:ascii="Times New Roman" w:eastAsia="宋体" w:hAnsi="Times New Roman"/>
        </w:rPr>
        <w:t>2</w:t>
      </w:r>
    </w:p>
    <w:p w14:paraId="663B1D78"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w:t>
      </w:r>
      <w:r>
        <w:rPr>
          <w:rFonts w:ascii="Times New Roman" w:eastAsia="宋体" w:hAnsi="Times New Roman"/>
        </w:rPr>
        <w:t>0.5</w:t>
      </w:r>
    </w:p>
    <w:p w14:paraId="04E674EA" w14:textId="77777777" w:rsidR="00A65EC2" w:rsidRDefault="00000000">
      <w:r>
        <w:t xml:space="preserve"> </w:t>
      </w:r>
    </w:p>
    <w:p w14:paraId="181FF333" w14:textId="77777777" w:rsidR="00A65EC2" w:rsidRDefault="00000000">
      <w:r>
        <w:rPr>
          <w:rFonts w:ascii="Times New Roman" w:eastAsia="宋体" w:hAnsi="Times New Roman"/>
        </w:rPr>
        <w:t>37-</w:t>
      </w:r>
      <w:r>
        <w:rPr>
          <w:rFonts w:ascii="Times New Roman" w:eastAsia="宋体" w:hAnsi="Times New Roman"/>
        </w:rPr>
        <w:t>题目：</w:t>
      </w:r>
      <w:r>
        <w:rPr>
          <w:rFonts w:ascii="Times New Roman" w:eastAsia="宋体" w:hAnsi="Times New Roman"/>
        </w:rPr>
        <w:t>Maximum Likelihood Estimate</w:t>
      </w:r>
      <w:r>
        <w:rPr>
          <w:rFonts w:ascii="Times New Roman" w:eastAsia="宋体" w:hAnsi="Times New Roman"/>
        </w:rPr>
        <w:t>，简记为</w:t>
      </w:r>
      <w:r>
        <w:rPr>
          <w:rFonts w:ascii="Times New Roman" w:eastAsia="宋体" w:hAnsi="Times New Roman"/>
        </w:rPr>
        <w:t>MLE</w:t>
      </w:r>
      <w:r>
        <w:rPr>
          <w:rFonts w:ascii="Times New Roman" w:eastAsia="宋体" w:hAnsi="Times New Roman"/>
        </w:rPr>
        <w:t>，称之为（）。</w:t>
      </w:r>
      <w:r>
        <w:rPr>
          <w:rFonts w:ascii="Times New Roman" w:eastAsia="宋体" w:hAnsi="Times New Roman"/>
        </w:rPr>
        <w:t>[</w:t>
      </w:r>
      <w:r>
        <w:rPr>
          <w:rFonts w:ascii="Times New Roman" w:eastAsia="宋体" w:hAnsi="Times New Roman"/>
        </w:rPr>
        <w:t>题型：单选题</w:t>
      </w:r>
      <w:r>
        <w:rPr>
          <w:rFonts w:ascii="Times New Roman" w:eastAsia="宋体" w:hAnsi="Times New Roman"/>
        </w:rPr>
        <w:t>][</w:t>
      </w:r>
      <w:r>
        <w:rPr>
          <w:rFonts w:ascii="Times New Roman" w:eastAsia="宋体" w:hAnsi="Times New Roman"/>
        </w:rPr>
        <w:t>答案：</w:t>
      </w:r>
      <w:r>
        <w:rPr>
          <w:rFonts w:ascii="Times New Roman" w:eastAsia="宋体" w:hAnsi="Times New Roman"/>
        </w:rPr>
        <w:t>A]</w:t>
      </w:r>
    </w:p>
    <w:p w14:paraId="1CC1BC3A" w14:textId="77777777" w:rsidR="00A65EC2" w:rsidRDefault="00000000">
      <w:r>
        <w:rPr>
          <w:rFonts w:ascii="Times New Roman" w:eastAsia="宋体" w:hAnsi="Times New Roman"/>
        </w:rPr>
        <w:t>37-</w:t>
      </w:r>
      <w:r>
        <w:rPr>
          <w:rFonts w:ascii="Times New Roman" w:eastAsia="宋体" w:hAnsi="Times New Roman"/>
        </w:rPr>
        <w:t>选项：</w:t>
      </w:r>
    </w:p>
    <w:p w14:paraId="4F5EC899"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）最大似然估计</w:t>
      </w:r>
    </w:p>
    <w:p w14:paraId="02427306"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）点估计</w:t>
      </w:r>
    </w:p>
    <w:p w14:paraId="4A434DB3"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）矩估计</w:t>
      </w:r>
    </w:p>
    <w:p w14:paraId="13089F6E"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）最小二乘法</w:t>
      </w:r>
    </w:p>
    <w:p w14:paraId="4CD8E972" w14:textId="77777777" w:rsidR="00A65EC2" w:rsidRDefault="00000000">
      <w:r>
        <w:lastRenderedPageBreak/>
        <w:t xml:space="preserve"> </w:t>
      </w:r>
    </w:p>
    <w:p w14:paraId="388093E1" w14:textId="77777777" w:rsidR="00A65EC2" w:rsidRDefault="00000000">
      <w:r>
        <w:rPr>
          <w:rFonts w:ascii="Times New Roman" w:eastAsia="宋体" w:hAnsi="Times New Roman"/>
        </w:rPr>
        <w:t>38-</w:t>
      </w:r>
      <w:r>
        <w:rPr>
          <w:rFonts w:ascii="Times New Roman" w:eastAsia="宋体" w:hAnsi="Times New Roman"/>
        </w:rPr>
        <w:t>题目：当抽样方式与样本容量不变的条件下，置信区间越大则使（</w:t>
      </w:r>
      <w:r>
        <w:rPr>
          <w:rFonts w:ascii="Times New Roman" w:eastAsia="宋体" w:hAnsi="Times New Roman"/>
        </w:rPr>
        <w:t xml:space="preserve"> </w:t>
      </w:r>
      <w:r>
        <w:rPr>
          <w:rFonts w:ascii="Times New Roman" w:eastAsia="宋体" w:hAnsi="Times New Roman"/>
        </w:rPr>
        <w:t>）。</w:t>
      </w:r>
      <w:r>
        <w:rPr>
          <w:rFonts w:ascii="Times New Roman" w:eastAsia="宋体" w:hAnsi="Times New Roman"/>
        </w:rPr>
        <w:t>[</w:t>
      </w:r>
      <w:r>
        <w:rPr>
          <w:rFonts w:ascii="Times New Roman" w:eastAsia="宋体" w:hAnsi="Times New Roman"/>
        </w:rPr>
        <w:t>题型：单选题</w:t>
      </w:r>
      <w:r>
        <w:rPr>
          <w:rFonts w:ascii="Times New Roman" w:eastAsia="宋体" w:hAnsi="Times New Roman"/>
        </w:rPr>
        <w:t>][</w:t>
      </w:r>
      <w:r>
        <w:rPr>
          <w:rFonts w:ascii="Times New Roman" w:eastAsia="宋体" w:hAnsi="Times New Roman"/>
        </w:rPr>
        <w:t>答案：</w:t>
      </w:r>
      <w:r>
        <w:rPr>
          <w:rFonts w:ascii="Times New Roman" w:eastAsia="宋体" w:hAnsi="Times New Roman"/>
        </w:rPr>
        <w:t>A]</w:t>
      </w:r>
    </w:p>
    <w:p w14:paraId="37B5F3EF" w14:textId="77777777" w:rsidR="00A65EC2" w:rsidRDefault="00000000">
      <w:r>
        <w:rPr>
          <w:rFonts w:ascii="Times New Roman" w:eastAsia="宋体" w:hAnsi="Times New Roman"/>
        </w:rPr>
        <w:t>38-</w:t>
      </w:r>
      <w:r>
        <w:rPr>
          <w:rFonts w:ascii="Times New Roman" w:eastAsia="宋体" w:hAnsi="Times New Roman"/>
        </w:rPr>
        <w:t>选项：</w:t>
      </w:r>
    </w:p>
    <w:p w14:paraId="5A5BDF74"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）可靠性越大</w:t>
      </w:r>
    </w:p>
    <w:p w14:paraId="119857DC"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）可靠性越小</w:t>
      </w:r>
    </w:p>
    <w:p w14:paraId="1C6F49EC"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）估计的误差越小</w:t>
      </w:r>
    </w:p>
    <w:p w14:paraId="7473A2A5"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）可靠性及估计误差均越小</w:t>
      </w:r>
    </w:p>
    <w:p w14:paraId="133391D3" w14:textId="77777777" w:rsidR="00A65EC2" w:rsidRDefault="00000000">
      <w:r>
        <w:t xml:space="preserve"> </w:t>
      </w:r>
    </w:p>
    <w:p w14:paraId="3C6E051F" w14:textId="77777777" w:rsidR="00A65EC2" w:rsidRDefault="00000000">
      <w:r>
        <w:rPr>
          <w:rFonts w:ascii="Times New Roman" w:eastAsia="宋体" w:hAnsi="Times New Roman"/>
        </w:rPr>
        <w:t>39-</w:t>
      </w:r>
      <w:r>
        <w:rPr>
          <w:rFonts w:ascii="Times New Roman" w:eastAsia="宋体" w:hAnsi="Times New Roman"/>
        </w:rPr>
        <w:t>题目：当设计方案的效率低于简单随机抽样时设计效应的取值区间为（）</w:t>
      </w:r>
      <w:r>
        <w:rPr>
          <w:rFonts w:ascii="Times New Roman" w:eastAsia="宋体" w:hAnsi="Times New Roman"/>
        </w:rPr>
        <w:t>[</w:t>
      </w:r>
      <w:r>
        <w:rPr>
          <w:rFonts w:ascii="Times New Roman" w:eastAsia="宋体" w:hAnsi="Times New Roman"/>
        </w:rPr>
        <w:t>题型：单选题</w:t>
      </w:r>
      <w:r>
        <w:rPr>
          <w:rFonts w:ascii="Times New Roman" w:eastAsia="宋体" w:hAnsi="Times New Roman"/>
        </w:rPr>
        <w:t>][</w:t>
      </w:r>
      <w:r>
        <w:rPr>
          <w:rFonts w:ascii="Times New Roman" w:eastAsia="宋体" w:hAnsi="Times New Roman"/>
        </w:rPr>
        <w:t>答案：</w:t>
      </w:r>
      <w:r>
        <w:rPr>
          <w:rFonts w:ascii="Times New Roman" w:eastAsia="宋体" w:hAnsi="Times New Roman"/>
        </w:rPr>
        <w:t>C]</w:t>
      </w:r>
    </w:p>
    <w:p w14:paraId="63C75C50" w14:textId="77777777" w:rsidR="00A65EC2" w:rsidRDefault="00000000">
      <w:r>
        <w:rPr>
          <w:rFonts w:ascii="Times New Roman" w:eastAsia="宋体" w:hAnsi="Times New Roman"/>
        </w:rPr>
        <w:t>39-</w:t>
      </w:r>
      <w:r>
        <w:rPr>
          <w:rFonts w:ascii="Times New Roman" w:eastAsia="宋体" w:hAnsi="Times New Roman"/>
        </w:rPr>
        <w:t>选项：</w:t>
      </w:r>
    </w:p>
    <w:p w14:paraId="722D5209"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）小于</w:t>
      </w:r>
      <w:r>
        <w:rPr>
          <w:rFonts w:ascii="Times New Roman" w:eastAsia="宋体" w:hAnsi="Times New Roman"/>
        </w:rPr>
        <w:t>1</w:t>
      </w:r>
    </w:p>
    <w:p w14:paraId="4FB10F77"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）等于</w:t>
      </w:r>
      <w:r>
        <w:rPr>
          <w:rFonts w:ascii="Times New Roman" w:eastAsia="宋体" w:hAnsi="Times New Roman"/>
        </w:rPr>
        <w:t>1</w:t>
      </w:r>
    </w:p>
    <w:p w14:paraId="56AB2D28"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）大于</w:t>
      </w:r>
      <w:r>
        <w:rPr>
          <w:rFonts w:ascii="Times New Roman" w:eastAsia="宋体" w:hAnsi="Times New Roman"/>
        </w:rPr>
        <w:t>1</w:t>
      </w:r>
    </w:p>
    <w:p w14:paraId="7FF04B11"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）在</w:t>
      </w:r>
      <w:r>
        <w:rPr>
          <w:rFonts w:ascii="Times New Roman" w:eastAsia="宋体" w:hAnsi="Times New Roman"/>
        </w:rPr>
        <w:t>1</w:t>
      </w:r>
      <w:r>
        <w:rPr>
          <w:rFonts w:ascii="Times New Roman" w:eastAsia="宋体" w:hAnsi="Times New Roman"/>
        </w:rPr>
        <w:t>和</w:t>
      </w:r>
      <w:r>
        <w:rPr>
          <w:rFonts w:ascii="Times New Roman" w:eastAsia="宋体" w:hAnsi="Times New Roman"/>
        </w:rPr>
        <w:t>-1</w:t>
      </w:r>
      <w:r>
        <w:rPr>
          <w:rFonts w:ascii="Times New Roman" w:eastAsia="宋体" w:hAnsi="Times New Roman"/>
        </w:rPr>
        <w:t>之间</w:t>
      </w:r>
    </w:p>
    <w:p w14:paraId="407CCED3" w14:textId="77777777" w:rsidR="00A65EC2" w:rsidRDefault="00000000">
      <w:r>
        <w:t xml:space="preserve"> </w:t>
      </w:r>
    </w:p>
    <w:p w14:paraId="0F17540A" w14:textId="77777777" w:rsidR="00A65EC2" w:rsidRDefault="00000000">
      <w:r>
        <w:rPr>
          <w:rFonts w:ascii="Times New Roman" w:eastAsia="宋体" w:hAnsi="Times New Roman"/>
        </w:rPr>
        <w:t>40-</w:t>
      </w:r>
      <w:r>
        <w:rPr>
          <w:rFonts w:ascii="Times New Roman" w:eastAsia="宋体" w:hAnsi="Times New Roman"/>
        </w:rPr>
        <w:t>题目：简单随机抽样的设计效应为（）。</w:t>
      </w:r>
      <w:r>
        <w:rPr>
          <w:rFonts w:ascii="Times New Roman" w:eastAsia="宋体" w:hAnsi="Times New Roman"/>
        </w:rPr>
        <w:t>[</w:t>
      </w:r>
      <w:r>
        <w:rPr>
          <w:rFonts w:ascii="Times New Roman" w:eastAsia="宋体" w:hAnsi="Times New Roman"/>
        </w:rPr>
        <w:t>题型：单选题</w:t>
      </w:r>
      <w:r>
        <w:rPr>
          <w:rFonts w:ascii="Times New Roman" w:eastAsia="宋体" w:hAnsi="Times New Roman"/>
        </w:rPr>
        <w:t>][</w:t>
      </w:r>
      <w:r>
        <w:rPr>
          <w:rFonts w:ascii="Times New Roman" w:eastAsia="宋体" w:hAnsi="Times New Roman"/>
        </w:rPr>
        <w:t>答案：</w:t>
      </w:r>
      <w:r>
        <w:rPr>
          <w:rFonts w:ascii="Times New Roman" w:eastAsia="宋体" w:hAnsi="Times New Roman"/>
        </w:rPr>
        <w:t>A]</w:t>
      </w:r>
    </w:p>
    <w:p w14:paraId="0CFFBFE1" w14:textId="77777777" w:rsidR="00A65EC2" w:rsidRDefault="00000000">
      <w:r>
        <w:rPr>
          <w:rFonts w:ascii="Times New Roman" w:eastAsia="宋体" w:hAnsi="Times New Roman"/>
        </w:rPr>
        <w:t>40-</w:t>
      </w:r>
      <w:r>
        <w:rPr>
          <w:rFonts w:ascii="Times New Roman" w:eastAsia="宋体" w:hAnsi="Times New Roman"/>
        </w:rPr>
        <w:t>选项：</w:t>
      </w:r>
    </w:p>
    <w:p w14:paraId="4A70CFB6"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）等于</w:t>
      </w:r>
      <w:r>
        <w:rPr>
          <w:rFonts w:ascii="Times New Roman" w:eastAsia="宋体" w:hAnsi="Times New Roman"/>
        </w:rPr>
        <w:t>1</w:t>
      </w:r>
    </w:p>
    <w:p w14:paraId="64DD6310"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）大于</w:t>
      </w:r>
      <w:r>
        <w:rPr>
          <w:rFonts w:ascii="Times New Roman" w:eastAsia="宋体" w:hAnsi="Times New Roman"/>
        </w:rPr>
        <w:t>1</w:t>
      </w:r>
    </w:p>
    <w:p w14:paraId="1C2E56E0"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）小于</w:t>
      </w:r>
      <w:r>
        <w:rPr>
          <w:rFonts w:ascii="Times New Roman" w:eastAsia="宋体" w:hAnsi="Times New Roman"/>
        </w:rPr>
        <w:t>1</w:t>
      </w:r>
    </w:p>
    <w:p w14:paraId="38C77EBB"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）等于</w:t>
      </w:r>
      <w:r>
        <w:rPr>
          <w:rFonts w:ascii="Times New Roman" w:eastAsia="宋体" w:hAnsi="Times New Roman"/>
        </w:rPr>
        <w:t>0</w:t>
      </w:r>
    </w:p>
    <w:p w14:paraId="58559DFB" w14:textId="77777777" w:rsidR="00A65EC2" w:rsidRDefault="00000000">
      <w:r>
        <w:t xml:space="preserve"> </w:t>
      </w:r>
    </w:p>
    <w:p w14:paraId="679A7C0D" w14:textId="77777777" w:rsidR="00A65EC2" w:rsidRDefault="00000000">
      <w:r>
        <w:rPr>
          <w:rFonts w:ascii="Times New Roman" w:eastAsia="宋体" w:hAnsi="Times New Roman"/>
        </w:rPr>
        <w:lastRenderedPageBreak/>
        <w:t>41-</w:t>
      </w:r>
      <w:r>
        <w:rPr>
          <w:rFonts w:ascii="Times New Roman" w:eastAsia="宋体" w:hAnsi="Times New Roman"/>
        </w:rPr>
        <w:t>题目：若随机变量</w:t>
      </w:r>
      <w:r>
        <w:rPr>
          <w:noProof/>
        </w:rPr>
        <w:drawing>
          <wp:inline distT="0" distB="0" distL="0" distR="0" wp14:anchorId="00A80CB5" wp14:editId="49FC35F9">
            <wp:extent cx="822960" cy="1950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png"/>
                    <pic:cNvPicPr/>
                  </pic:nvPicPr>
                  <pic:blipFill>
                    <a:blip r:embed="rId6"/>
                    <a:stretch>
                      <a:fillRect/>
                    </a:stretch>
                  </pic:blipFill>
                  <pic:spPr>
                    <a:xfrm>
                      <a:off x="0" y="0"/>
                      <a:ext cx="822960" cy="195072"/>
                    </a:xfrm>
                    <a:prstGeom prst="rect">
                      <a:avLst/>
                    </a:prstGeom>
                  </pic:spPr>
                </pic:pic>
              </a:graphicData>
            </a:graphic>
          </wp:inline>
        </w:drawing>
      </w:r>
      <w:r>
        <w:rPr>
          <w:rFonts w:ascii="Times New Roman" w:eastAsia="宋体" w:hAnsi="Times New Roman"/>
        </w:rPr>
        <w:t>，且</w:t>
      </w:r>
      <w:r>
        <w:rPr>
          <w:rFonts w:ascii="Times New Roman" w:eastAsia="宋体" w:hAnsi="Times New Roman"/>
        </w:rPr>
        <w:t>σ</w:t>
      </w:r>
      <w:r>
        <w:rPr>
          <w:rFonts w:ascii="Times New Roman" w:eastAsia="宋体" w:hAnsi="Times New Roman"/>
        </w:rPr>
        <w:t>已知，从中随机抽取样本</w:t>
      </w:r>
      <w:r>
        <w:rPr>
          <w:noProof/>
        </w:rPr>
        <w:drawing>
          <wp:inline distT="0" distB="0" distL="0" distR="0" wp14:anchorId="6BAF7077" wp14:editId="447A76D2">
            <wp:extent cx="774192" cy="20726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png"/>
                    <pic:cNvPicPr/>
                  </pic:nvPicPr>
                  <pic:blipFill>
                    <a:blip r:embed="rId7"/>
                    <a:stretch>
                      <a:fillRect/>
                    </a:stretch>
                  </pic:blipFill>
                  <pic:spPr>
                    <a:xfrm>
                      <a:off x="0" y="0"/>
                      <a:ext cx="774192" cy="207264"/>
                    </a:xfrm>
                    <a:prstGeom prst="rect">
                      <a:avLst/>
                    </a:prstGeom>
                  </pic:spPr>
                </pic:pic>
              </a:graphicData>
            </a:graphic>
          </wp:inline>
        </w:drawing>
      </w:r>
      <w:r>
        <w:rPr>
          <w:rFonts w:ascii="Times New Roman" w:eastAsia="宋体" w:hAnsi="Times New Roman"/>
        </w:rPr>
        <w:t>，并经计算得到其均值为</w:t>
      </w:r>
      <w:r>
        <w:rPr>
          <w:noProof/>
        </w:rPr>
        <w:drawing>
          <wp:inline distT="0" distB="0" distL="0" distR="0" wp14:anchorId="292D3E37" wp14:editId="47B89B59">
            <wp:extent cx="304800" cy="304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png"/>
                    <pic:cNvPicPr/>
                  </pic:nvPicPr>
                  <pic:blipFill>
                    <a:blip r:embed="rId8"/>
                    <a:stretch>
                      <a:fillRect/>
                    </a:stretch>
                  </pic:blipFill>
                  <pic:spPr>
                    <a:xfrm>
                      <a:off x="0" y="0"/>
                      <a:ext cx="304800" cy="304800"/>
                    </a:xfrm>
                    <a:prstGeom prst="rect">
                      <a:avLst/>
                    </a:prstGeom>
                  </pic:spPr>
                </pic:pic>
              </a:graphicData>
            </a:graphic>
          </wp:inline>
        </w:drawing>
      </w:r>
      <w:r>
        <w:rPr>
          <w:rFonts w:ascii="Times New Roman" w:eastAsia="宋体" w:hAnsi="Times New Roman"/>
        </w:rPr>
        <w:t>,</w:t>
      </w:r>
      <w:r>
        <w:rPr>
          <w:rFonts w:ascii="Times New Roman" w:eastAsia="宋体" w:hAnsi="Times New Roman"/>
        </w:rPr>
        <w:t>这时由</w:t>
      </w:r>
      <w:r>
        <w:rPr>
          <w:noProof/>
        </w:rPr>
        <w:drawing>
          <wp:inline distT="0" distB="0" distL="0" distR="0" wp14:anchorId="102C773B" wp14:editId="14E6DA5E">
            <wp:extent cx="304800" cy="304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png"/>
                    <pic:cNvPicPr/>
                  </pic:nvPicPr>
                  <pic:blipFill>
                    <a:blip r:embed="rId8"/>
                    <a:stretch>
                      <a:fillRect/>
                    </a:stretch>
                  </pic:blipFill>
                  <pic:spPr>
                    <a:xfrm>
                      <a:off x="0" y="0"/>
                      <a:ext cx="304800" cy="304800"/>
                    </a:xfrm>
                    <a:prstGeom prst="rect">
                      <a:avLst/>
                    </a:prstGeom>
                  </pic:spPr>
                </pic:pic>
              </a:graphicData>
            </a:graphic>
          </wp:inline>
        </w:drawing>
      </w:r>
      <w:r>
        <w:rPr>
          <w:rFonts w:ascii="Times New Roman" w:eastAsia="宋体" w:hAnsi="Times New Roman"/>
        </w:rPr>
        <w:t>估计</w:t>
      </w:r>
      <w:r>
        <w:rPr>
          <w:rFonts w:ascii="Times New Roman" w:eastAsia="宋体" w:hAnsi="Times New Roman"/>
        </w:rPr>
        <w:t>μ</w:t>
      </w:r>
      <w:r>
        <w:rPr>
          <w:rFonts w:ascii="Times New Roman" w:eastAsia="宋体" w:hAnsi="Times New Roman"/>
        </w:rPr>
        <w:t>的置信度为</w:t>
      </w:r>
      <w:r>
        <w:rPr>
          <w:rFonts w:ascii="Times New Roman" w:eastAsia="宋体" w:hAnsi="Times New Roman"/>
        </w:rPr>
        <w:t>95%</w:t>
      </w:r>
      <w:r>
        <w:rPr>
          <w:rFonts w:ascii="Times New Roman" w:eastAsia="宋体" w:hAnsi="Times New Roman"/>
        </w:rPr>
        <w:t>的置信区间时，置信区间的宽度（）。</w:t>
      </w:r>
      <w:r>
        <w:rPr>
          <w:rFonts w:ascii="Times New Roman" w:eastAsia="宋体" w:hAnsi="Times New Roman"/>
        </w:rPr>
        <w:t>[</w:t>
      </w:r>
      <w:r>
        <w:rPr>
          <w:rFonts w:ascii="Times New Roman" w:eastAsia="宋体" w:hAnsi="Times New Roman"/>
        </w:rPr>
        <w:t>题型：单选题</w:t>
      </w:r>
      <w:r>
        <w:rPr>
          <w:rFonts w:ascii="Times New Roman" w:eastAsia="宋体" w:hAnsi="Times New Roman"/>
        </w:rPr>
        <w:t>][</w:t>
      </w:r>
      <w:r>
        <w:rPr>
          <w:rFonts w:ascii="Times New Roman" w:eastAsia="宋体" w:hAnsi="Times New Roman"/>
        </w:rPr>
        <w:t>答案：</w:t>
      </w:r>
      <w:r>
        <w:rPr>
          <w:rFonts w:ascii="Times New Roman" w:eastAsia="宋体" w:hAnsi="Times New Roman"/>
        </w:rPr>
        <w:t>A]</w:t>
      </w:r>
    </w:p>
    <w:p w14:paraId="2C95DEB5" w14:textId="77777777" w:rsidR="00A65EC2" w:rsidRDefault="00000000">
      <w:r>
        <w:rPr>
          <w:rFonts w:ascii="Times New Roman" w:eastAsia="宋体" w:hAnsi="Times New Roman"/>
        </w:rPr>
        <w:t>41-</w:t>
      </w:r>
      <w:r>
        <w:rPr>
          <w:rFonts w:ascii="Times New Roman" w:eastAsia="宋体" w:hAnsi="Times New Roman"/>
        </w:rPr>
        <w:t>选项：</w:t>
      </w:r>
    </w:p>
    <w:p w14:paraId="0C8D9362"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）是确定的</w:t>
      </w:r>
    </w:p>
    <w:p w14:paraId="2E5BD0F9"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）是随机的</w:t>
      </w:r>
    </w:p>
    <w:p w14:paraId="136CA70B"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）是人为规定的</w:t>
      </w:r>
    </w:p>
    <w:p w14:paraId="4A510885"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）无法确定的</w:t>
      </w:r>
    </w:p>
    <w:p w14:paraId="21C0A0A6" w14:textId="77777777" w:rsidR="00A65EC2" w:rsidRDefault="00000000">
      <w:r>
        <w:t xml:space="preserve"> </w:t>
      </w:r>
    </w:p>
    <w:p w14:paraId="75DFBAF8" w14:textId="77777777" w:rsidR="00A65EC2" w:rsidRDefault="00000000">
      <w:r>
        <w:rPr>
          <w:rFonts w:ascii="Times New Roman" w:eastAsia="宋体" w:hAnsi="Times New Roman"/>
        </w:rPr>
        <w:t>42-</w:t>
      </w:r>
      <w:r>
        <w:rPr>
          <w:rFonts w:ascii="Times New Roman" w:eastAsia="宋体" w:hAnsi="Times New Roman"/>
        </w:rPr>
        <w:t>题目：一般情况下身高服从正态分布，现随机抽取</w:t>
      </w:r>
      <w:r>
        <w:rPr>
          <w:rFonts w:ascii="Times New Roman" w:eastAsia="宋体" w:hAnsi="Times New Roman"/>
        </w:rPr>
        <w:t>100</w:t>
      </w:r>
      <w:r>
        <w:rPr>
          <w:rFonts w:ascii="Times New Roman" w:eastAsia="宋体" w:hAnsi="Times New Roman"/>
        </w:rPr>
        <w:t>名儿童，测得数值如下：平均值</w:t>
      </w:r>
      <w:r>
        <w:rPr>
          <w:rFonts w:ascii="Times New Roman" w:eastAsia="宋体" w:hAnsi="Times New Roman"/>
        </w:rPr>
        <w:t>1.3</w:t>
      </w:r>
      <w:r>
        <w:rPr>
          <w:rFonts w:ascii="Times New Roman" w:eastAsia="宋体" w:hAnsi="Times New Roman"/>
        </w:rPr>
        <w:t>米，中位数为</w:t>
      </w:r>
      <w:r>
        <w:rPr>
          <w:rFonts w:ascii="Times New Roman" w:eastAsia="宋体" w:hAnsi="Times New Roman"/>
        </w:rPr>
        <w:t>1.25</w:t>
      </w:r>
      <w:r>
        <w:rPr>
          <w:rFonts w:ascii="Times New Roman" w:eastAsia="宋体" w:hAnsi="Times New Roman"/>
        </w:rPr>
        <w:t>米，标准差</w:t>
      </w:r>
      <w:r>
        <w:rPr>
          <w:rFonts w:ascii="Times New Roman" w:eastAsia="宋体" w:hAnsi="Times New Roman"/>
        </w:rPr>
        <w:t>0.13</w:t>
      </w:r>
      <w:r>
        <w:rPr>
          <w:rFonts w:ascii="Times New Roman" w:eastAsia="宋体" w:hAnsi="Times New Roman"/>
        </w:rPr>
        <w:t>米，则该样本中</w:t>
      </w:r>
      <w:r>
        <w:rPr>
          <w:rFonts w:ascii="Times New Roman" w:eastAsia="宋体" w:hAnsi="Times New Roman"/>
        </w:rPr>
        <w:t>68</w:t>
      </w:r>
      <w:r>
        <w:rPr>
          <w:rFonts w:ascii="Times New Roman" w:eastAsia="宋体" w:hAnsi="Times New Roman"/>
        </w:rPr>
        <w:t>名儿童的身高应该是（</w:t>
      </w:r>
      <w:r>
        <w:rPr>
          <w:rFonts w:ascii="Times New Roman" w:eastAsia="宋体" w:hAnsi="Times New Roman"/>
        </w:rPr>
        <w:t xml:space="preserve"> </w:t>
      </w:r>
      <w:r>
        <w:rPr>
          <w:rFonts w:ascii="Times New Roman" w:eastAsia="宋体" w:hAnsi="Times New Roman"/>
        </w:rPr>
        <w:t>）</w:t>
      </w:r>
      <w:r>
        <w:rPr>
          <w:rFonts w:ascii="Times New Roman" w:eastAsia="宋体" w:hAnsi="Times New Roman"/>
        </w:rPr>
        <w:t>[</w:t>
      </w:r>
      <w:r>
        <w:rPr>
          <w:rFonts w:ascii="Times New Roman" w:eastAsia="宋体" w:hAnsi="Times New Roman"/>
        </w:rPr>
        <w:t>题型：单选题</w:t>
      </w:r>
      <w:r>
        <w:rPr>
          <w:rFonts w:ascii="Times New Roman" w:eastAsia="宋体" w:hAnsi="Times New Roman"/>
        </w:rPr>
        <w:t>][</w:t>
      </w:r>
      <w:r>
        <w:rPr>
          <w:rFonts w:ascii="Times New Roman" w:eastAsia="宋体" w:hAnsi="Times New Roman"/>
        </w:rPr>
        <w:t>答案：</w:t>
      </w:r>
      <w:r>
        <w:rPr>
          <w:rFonts w:ascii="Times New Roman" w:eastAsia="宋体" w:hAnsi="Times New Roman"/>
        </w:rPr>
        <w:t>C]</w:t>
      </w:r>
    </w:p>
    <w:p w14:paraId="2314C4EA" w14:textId="77777777" w:rsidR="00A65EC2" w:rsidRDefault="00000000">
      <w:r>
        <w:rPr>
          <w:rFonts w:ascii="Times New Roman" w:eastAsia="宋体" w:hAnsi="Times New Roman"/>
        </w:rPr>
        <w:t>42-</w:t>
      </w:r>
      <w:r>
        <w:rPr>
          <w:rFonts w:ascii="Times New Roman" w:eastAsia="宋体" w:hAnsi="Times New Roman"/>
        </w:rPr>
        <w:t>选项：</w:t>
      </w:r>
    </w:p>
    <w:p w14:paraId="6ED3128E"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）低于</w:t>
      </w:r>
      <w:r>
        <w:rPr>
          <w:rFonts w:ascii="Times New Roman" w:eastAsia="宋体" w:hAnsi="Times New Roman"/>
        </w:rPr>
        <w:t>1.287</w:t>
      </w:r>
      <w:r>
        <w:rPr>
          <w:rFonts w:ascii="Times New Roman" w:eastAsia="宋体" w:hAnsi="Times New Roman"/>
        </w:rPr>
        <w:t>米</w:t>
      </w:r>
    </w:p>
    <w:p w14:paraId="327BD1B7"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）高于</w:t>
      </w:r>
      <w:r>
        <w:rPr>
          <w:rFonts w:ascii="Times New Roman" w:eastAsia="宋体" w:hAnsi="Times New Roman"/>
        </w:rPr>
        <w:t>1.43</w:t>
      </w:r>
      <w:r>
        <w:rPr>
          <w:rFonts w:ascii="Times New Roman" w:eastAsia="宋体" w:hAnsi="Times New Roman"/>
        </w:rPr>
        <w:t>米</w:t>
      </w:r>
    </w:p>
    <w:p w14:paraId="53292455"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w:t>
      </w:r>
      <w:r>
        <w:rPr>
          <w:rFonts w:ascii="Times New Roman" w:eastAsia="宋体" w:hAnsi="Times New Roman"/>
        </w:rPr>
        <w:t>1.287</w:t>
      </w:r>
      <w:r>
        <w:rPr>
          <w:rFonts w:ascii="Times New Roman" w:eastAsia="宋体" w:hAnsi="Times New Roman"/>
        </w:rPr>
        <w:t>米至</w:t>
      </w:r>
      <w:r>
        <w:rPr>
          <w:rFonts w:ascii="Times New Roman" w:eastAsia="宋体" w:hAnsi="Times New Roman"/>
        </w:rPr>
        <w:t>1.313</w:t>
      </w:r>
      <w:r>
        <w:rPr>
          <w:rFonts w:ascii="Times New Roman" w:eastAsia="宋体" w:hAnsi="Times New Roman"/>
        </w:rPr>
        <w:t>米之间</w:t>
      </w:r>
    </w:p>
    <w:p w14:paraId="6C63BC53"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w:t>
      </w:r>
      <w:r>
        <w:rPr>
          <w:rFonts w:ascii="Times New Roman" w:eastAsia="宋体" w:hAnsi="Times New Roman"/>
        </w:rPr>
        <w:t>1.17</w:t>
      </w:r>
      <w:r>
        <w:rPr>
          <w:rFonts w:ascii="Times New Roman" w:eastAsia="宋体" w:hAnsi="Times New Roman"/>
        </w:rPr>
        <w:t>米至</w:t>
      </w:r>
      <w:r>
        <w:rPr>
          <w:rFonts w:ascii="Times New Roman" w:eastAsia="宋体" w:hAnsi="Times New Roman"/>
        </w:rPr>
        <w:t xml:space="preserve"> 1.43</w:t>
      </w:r>
      <w:r>
        <w:rPr>
          <w:rFonts w:ascii="Times New Roman" w:eastAsia="宋体" w:hAnsi="Times New Roman"/>
        </w:rPr>
        <w:t>米之间</w:t>
      </w:r>
    </w:p>
    <w:p w14:paraId="493CA820" w14:textId="77777777" w:rsidR="00A65EC2" w:rsidRDefault="00000000">
      <w:r>
        <w:t xml:space="preserve"> </w:t>
      </w:r>
    </w:p>
    <w:p w14:paraId="370AA3B9" w14:textId="77777777" w:rsidR="00A65EC2" w:rsidRDefault="00000000">
      <w:r>
        <w:rPr>
          <w:rFonts w:ascii="Times New Roman" w:eastAsia="宋体" w:hAnsi="Times New Roman"/>
        </w:rPr>
        <w:t>43-</w:t>
      </w:r>
      <w:r>
        <w:rPr>
          <w:rFonts w:ascii="Times New Roman" w:eastAsia="宋体" w:hAnsi="Times New Roman"/>
        </w:rPr>
        <w:t>题目：影响样本单位数的主要因素是：总体标志变异程度；极限误差的大小；抽样方法与组织方式的不同；人力、物力、财力的可能条件；以及（</w:t>
      </w:r>
      <w:r>
        <w:rPr>
          <w:rFonts w:ascii="Times New Roman" w:eastAsia="宋体" w:hAnsi="Times New Roman"/>
        </w:rPr>
        <w:t xml:space="preserve"> </w:t>
      </w:r>
      <w:r>
        <w:rPr>
          <w:rFonts w:ascii="Times New Roman" w:eastAsia="宋体" w:hAnsi="Times New Roman"/>
        </w:rPr>
        <w:t>）。</w:t>
      </w:r>
      <w:r>
        <w:rPr>
          <w:rFonts w:ascii="Times New Roman" w:eastAsia="宋体" w:hAnsi="Times New Roman"/>
        </w:rPr>
        <w:t>[</w:t>
      </w:r>
      <w:r>
        <w:rPr>
          <w:rFonts w:ascii="Times New Roman" w:eastAsia="宋体" w:hAnsi="Times New Roman"/>
        </w:rPr>
        <w:t>题型：单选题</w:t>
      </w:r>
      <w:r>
        <w:rPr>
          <w:rFonts w:ascii="Times New Roman" w:eastAsia="宋体" w:hAnsi="Times New Roman"/>
        </w:rPr>
        <w:t>][</w:t>
      </w:r>
      <w:r>
        <w:rPr>
          <w:rFonts w:ascii="Times New Roman" w:eastAsia="宋体" w:hAnsi="Times New Roman"/>
        </w:rPr>
        <w:t>答案：</w:t>
      </w:r>
      <w:r>
        <w:rPr>
          <w:rFonts w:ascii="Times New Roman" w:eastAsia="宋体" w:hAnsi="Times New Roman"/>
        </w:rPr>
        <w:t>D]</w:t>
      </w:r>
    </w:p>
    <w:p w14:paraId="2E37D0B7" w14:textId="77777777" w:rsidR="00A65EC2" w:rsidRDefault="00000000">
      <w:r>
        <w:rPr>
          <w:rFonts w:ascii="Times New Roman" w:eastAsia="宋体" w:hAnsi="Times New Roman"/>
        </w:rPr>
        <w:t>43-</w:t>
      </w:r>
      <w:r>
        <w:rPr>
          <w:rFonts w:ascii="Times New Roman" w:eastAsia="宋体" w:hAnsi="Times New Roman"/>
        </w:rPr>
        <w:t>选项：</w:t>
      </w:r>
    </w:p>
    <w:p w14:paraId="2E4ED486"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）总体单位的分布</w:t>
      </w:r>
      <w:r>
        <w:rPr>
          <w:rFonts w:ascii="Times New Roman" w:eastAsia="宋体" w:hAnsi="Times New Roman"/>
        </w:rPr>
        <w:t xml:space="preserve"> </w:t>
      </w:r>
    </w:p>
    <w:p w14:paraId="213BDC91"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）总体单位的个数</w:t>
      </w:r>
    </w:p>
    <w:p w14:paraId="10896FE2"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）时间期限</w:t>
      </w:r>
    </w:p>
    <w:p w14:paraId="0395F657"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）抽样推断的可靠程度</w:t>
      </w:r>
    </w:p>
    <w:p w14:paraId="2B1814CA" w14:textId="77777777" w:rsidR="00A65EC2" w:rsidRDefault="00000000">
      <w:r>
        <w:lastRenderedPageBreak/>
        <w:t xml:space="preserve"> </w:t>
      </w:r>
    </w:p>
    <w:p w14:paraId="55E2512A" w14:textId="77777777" w:rsidR="00A65EC2" w:rsidRDefault="00000000">
      <w:r>
        <w:rPr>
          <w:rFonts w:ascii="Times New Roman" w:eastAsia="宋体" w:hAnsi="Times New Roman"/>
        </w:rPr>
        <w:t>44-</w:t>
      </w:r>
      <w:r>
        <w:rPr>
          <w:rFonts w:ascii="Times New Roman" w:eastAsia="宋体" w:hAnsi="Times New Roman"/>
        </w:rPr>
        <w:t>题目：在抽样估计中，抽样标准误大小与下列哪个因素无关？（</w:t>
      </w:r>
      <w:r>
        <w:rPr>
          <w:rFonts w:ascii="Times New Roman" w:eastAsia="宋体" w:hAnsi="Times New Roman"/>
        </w:rPr>
        <w:t xml:space="preserve"> </w:t>
      </w:r>
      <w:r>
        <w:rPr>
          <w:rFonts w:ascii="Times New Roman" w:eastAsia="宋体" w:hAnsi="Times New Roman"/>
        </w:rPr>
        <w:t>）。</w:t>
      </w:r>
      <w:r>
        <w:rPr>
          <w:rFonts w:ascii="Times New Roman" w:eastAsia="宋体" w:hAnsi="Times New Roman"/>
        </w:rPr>
        <w:t>[</w:t>
      </w:r>
      <w:r>
        <w:rPr>
          <w:rFonts w:ascii="Times New Roman" w:eastAsia="宋体" w:hAnsi="Times New Roman"/>
        </w:rPr>
        <w:t>题型：单选题</w:t>
      </w:r>
      <w:r>
        <w:rPr>
          <w:rFonts w:ascii="Times New Roman" w:eastAsia="宋体" w:hAnsi="Times New Roman"/>
        </w:rPr>
        <w:t>][</w:t>
      </w:r>
      <w:r>
        <w:rPr>
          <w:rFonts w:ascii="Times New Roman" w:eastAsia="宋体" w:hAnsi="Times New Roman"/>
        </w:rPr>
        <w:t>答案：</w:t>
      </w:r>
      <w:r>
        <w:rPr>
          <w:rFonts w:ascii="Times New Roman" w:eastAsia="宋体" w:hAnsi="Times New Roman"/>
        </w:rPr>
        <w:t>C]</w:t>
      </w:r>
    </w:p>
    <w:p w14:paraId="6650928B" w14:textId="77777777" w:rsidR="00A65EC2" w:rsidRDefault="00000000">
      <w:r>
        <w:rPr>
          <w:rFonts w:ascii="Times New Roman" w:eastAsia="宋体" w:hAnsi="Times New Roman"/>
        </w:rPr>
        <w:t>44-</w:t>
      </w:r>
      <w:r>
        <w:rPr>
          <w:rFonts w:ascii="Times New Roman" w:eastAsia="宋体" w:hAnsi="Times New Roman"/>
        </w:rPr>
        <w:t>选项：</w:t>
      </w:r>
    </w:p>
    <w:p w14:paraId="3C12D9FA"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）样本容量</w:t>
      </w:r>
    </w:p>
    <w:p w14:paraId="3A4132D9"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）抽样方式和方法</w:t>
      </w:r>
    </w:p>
    <w:p w14:paraId="72487F4D"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）概率保证程度</w:t>
      </w:r>
    </w:p>
    <w:p w14:paraId="6248B052"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）抽样估计量类型</w:t>
      </w:r>
    </w:p>
    <w:p w14:paraId="19A123AA" w14:textId="77777777" w:rsidR="00A65EC2" w:rsidRDefault="00000000">
      <w:r>
        <w:t xml:space="preserve"> </w:t>
      </w:r>
    </w:p>
    <w:p w14:paraId="55E1FD7C" w14:textId="77777777" w:rsidR="00A65EC2" w:rsidRDefault="00000000">
      <w:r>
        <w:rPr>
          <w:rFonts w:ascii="Times New Roman" w:eastAsia="宋体" w:hAnsi="Times New Roman"/>
        </w:rPr>
        <w:t>45-</w:t>
      </w:r>
      <w:r>
        <w:rPr>
          <w:rFonts w:ascii="Times New Roman" w:eastAsia="宋体" w:hAnsi="Times New Roman"/>
        </w:rPr>
        <w:t>题目：某大学想抽取学生开展抽样调查，先用随机方法抽取</w:t>
      </w:r>
      <w:r>
        <w:rPr>
          <w:rFonts w:ascii="Times New Roman" w:eastAsia="宋体" w:hAnsi="Times New Roman"/>
        </w:rPr>
        <w:t>40</w:t>
      </w:r>
      <w:r>
        <w:rPr>
          <w:rFonts w:ascii="Times New Roman" w:eastAsia="宋体" w:hAnsi="Times New Roman"/>
        </w:rPr>
        <w:t>个班级，再从每个班级中随机抽取</w:t>
      </w:r>
      <w:r>
        <w:rPr>
          <w:rFonts w:ascii="Times New Roman" w:eastAsia="宋体" w:hAnsi="Times New Roman"/>
        </w:rPr>
        <w:t>10</w:t>
      </w:r>
      <w:r>
        <w:rPr>
          <w:rFonts w:ascii="Times New Roman" w:eastAsia="宋体" w:hAnsi="Times New Roman"/>
        </w:rPr>
        <w:t>个学生开展问卷调查，搜集相关数据。这种抽样设计方法属于（）。</w:t>
      </w:r>
      <w:r>
        <w:rPr>
          <w:rFonts w:ascii="Times New Roman" w:eastAsia="宋体" w:hAnsi="Times New Roman"/>
        </w:rPr>
        <w:t>[</w:t>
      </w:r>
      <w:r>
        <w:rPr>
          <w:rFonts w:ascii="Times New Roman" w:eastAsia="宋体" w:hAnsi="Times New Roman"/>
        </w:rPr>
        <w:t>题型：单选题</w:t>
      </w:r>
      <w:r>
        <w:rPr>
          <w:rFonts w:ascii="Times New Roman" w:eastAsia="宋体" w:hAnsi="Times New Roman"/>
        </w:rPr>
        <w:t>][</w:t>
      </w:r>
      <w:r>
        <w:rPr>
          <w:rFonts w:ascii="Times New Roman" w:eastAsia="宋体" w:hAnsi="Times New Roman"/>
        </w:rPr>
        <w:t>答案：</w:t>
      </w:r>
      <w:r>
        <w:rPr>
          <w:rFonts w:ascii="Times New Roman" w:eastAsia="宋体" w:hAnsi="Times New Roman"/>
        </w:rPr>
        <w:t>D]</w:t>
      </w:r>
    </w:p>
    <w:p w14:paraId="59C657E2" w14:textId="77777777" w:rsidR="00A65EC2" w:rsidRDefault="00000000">
      <w:r>
        <w:rPr>
          <w:rFonts w:ascii="Times New Roman" w:eastAsia="宋体" w:hAnsi="Times New Roman"/>
        </w:rPr>
        <w:t>45-</w:t>
      </w:r>
      <w:r>
        <w:rPr>
          <w:rFonts w:ascii="Times New Roman" w:eastAsia="宋体" w:hAnsi="Times New Roman"/>
        </w:rPr>
        <w:t>选项：</w:t>
      </w:r>
    </w:p>
    <w:p w14:paraId="29267123"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）简单随机抽样</w:t>
      </w:r>
    </w:p>
    <w:p w14:paraId="42CF251B"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）整群抽样</w:t>
      </w:r>
    </w:p>
    <w:p w14:paraId="1FCF4B09"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）多重抽样</w:t>
      </w:r>
    </w:p>
    <w:p w14:paraId="6E7E6405"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）多阶抽样</w:t>
      </w:r>
    </w:p>
    <w:p w14:paraId="01D00629" w14:textId="77777777" w:rsidR="00A65EC2" w:rsidRDefault="00000000">
      <w:r>
        <w:t xml:space="preserve"> </w:t>
      </w:r>
    </w:p>
    <w:p w14:paraId="24890D91" w14:textId="77777777" w:rsidR="00A65EC2" w:rsidRDefault="00000000">
      <w:r>
        <w:rPr>
          <w:rFonts w:ascii="Times New Roman" w:eastAsia="宋体" w:hAnsi="Times New Roman"/>
        </w:rPr>
        <w:t>46-</w:t>
      </w:r>
      <w:r>
        <w:rPr>
          <w:rFonts w:ascii="Times New Roman" w:eastAsia="宋体" w:hAnsi="Times New Roman"/>
        </w:rPr>
        <w:t>题目：当总体内部差异比较大时，比较适合的抽样组织方式是（</w:t>
      </w:r>
      <w:r>
        <w:rPr>
          <w:rFonts w:ascii="Times New Roman" w:eastAsia="宋体" w:hAnsi="Times New Roman"/>
        </w:rPr>
        <w:t xml:space="preserve"> </w:t>
      </w:r>
      <w:r>
        <w:rPr>
          <w:rFonts w:ascii="Times New Roman" w:eastAsia="宋体" w:hAnsi="Times New Roman"/>
        </w:rPr>
        <w:t>）。</w:t>
      </w:r>
      <w:r>
        <w:rPr>
          <w:rFonts w:ascii="Times New Roman" w:eastAsia="宋体" w:hAnsi="Times New Roman"/>
        </w:rPr>
        <w:t>[</w:t>
      </w:r>
      <w:r>
        <w:rPr>
          <w:rFonts w:ascii="Times New Roman" w:eastAsia="宋体" w:hAnsi="Times New Roman"/>
        </w:rPr>
        <w:t>题型：单选题</w:t>
      </w:r>
      <w:r>
        <w:rPr>
          <w:rFonts w:ascii="Times New Roman" w:eastAsia="宋体" w:hAnsi="Times New Roman"/>
        </w:rPr>
        <w:t>][</w:t>
      </w:r>
      <w:r>
        <w:rPr>
          <w:rFonts w:ascii="Times New Roman" w:eastAsia="宋体" w:hAnsi="Times New Roman"/>
        </w:rPr>
        <w:t>答案：</w:t>
      </w:r>
      <w:r>
        <w:rPr>
          <w:rFonts w:ascii="Times New Roman" w:eastAsia="宋体" w:hAnsi="Times New Roman"/>
        </w:rPr>
        <w:t>C]</w:t>
      </w:r>
    </w:p>
    <w:p w14:paraId="38DA2FC5" w14:textId="77777777" w:rsidR="00A65EC2" w:rsidRDefault="00000000">
      <w:r>
        <w:rPr>
          <w:rFonts w:ascii="Times New Roman" w:eastAsia="宋体" w:hAnsi="Times New Roman"/>
        </w:rPr>
        <w:t>46-</w:t>
      </w:r>
      <w:r>
        <w:rPr>
          <w:rFonts w:ascii="Times New Roman" w:eastAsia="宋体" w:hAnsi="Times New Roman"/>
        </w:rPr>
        <w:t>选项：</w:t>
      </w:r>
    </w:p>
    <w:p w14:paraId="25677CF9"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）简单随机抽样</w:t>
      </w:r>
    </w:p>
    <w:p w14:paraId="0E321F39"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）整群抽样</w:t>
      </w:r>
    </w:p>
    <w:p w14:paraId="33E47B1D"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）分层抽样</w:t>
      </w:r>
    </w:p>
    <w:p w14:paraId="5F53E438"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）多阶抽样</w:t>
      </w:r>
    </w:p>
    <w:p w14:paraId="30672CA2" w14:textId="77777777" w:rsidR="00A65EC2" w:rsidRDefault="00000000">
      <w:r>
        <w:t xml:space="preserve"> </w:t>
      </w:r>
    </w:p>
    <w:p w14:paraId="01281919" w14:textId="77777777" w:rsidR="00A65EC2" w:rsidRDefault="00000000">
      <w:r>
        <w:rPr>
          <w:rFonts w:ascii="Times New Roman" w:eastAsia="宋体" w:hAnsi="Times New Roman"/>
        </w:rPr>
        <w:lastRenderedPageBreak/>
        <w:t>47-</w:t>
      </w:r>
      <w:r>
        <w:rPr>
          <w:rFonts w:ascii="Times New Roman" w:eastAsia="宋体" w:hAnsi="Times New Roman"/>
        </w:rPr>
        <w:t>题目：抽样误差是指（）。</w:t>
      </w:r>
      <w:r>
        <w:rPr>
          <w:rFonts w:ascii="Times New Roman" w:eastAsia="宋体" w:hAnsi="Times New Roman"/>
        </w:rPr>
        <w:t>[</w:t>
      </w:r>
      <w:r>
        <w:rPr>
          <w:rFonts w:ascii="Times New Roman" w:eastAsia="宋体" w:hAnsi="Times New Roman"/>
        </w:rPr>
        <w:t>题型：单选题</w:t>
      </w:r>
      <w:r>
        <w:rPr>
          <w:rFonts w:ascii="Times New Roman" w:eastAsia="宋体" w:hAnsi="Times New Roman"/>
        </w:rPr>
        <w:t>][</w:t>
      </w:r>
      <w:r>
        <w:rPr>
          <w:rFonts w:ascii="Times New Roman" w:eastAsia="宋体" w:hAnsi="Times New Roman"/>
        </w:rPr>
        <w:t>答案：</w:t>
      </w:r>
      <w:r>
        <w:rPr>
          <w:rFonts w:ascii="Times New Roman" w:eastAsia="宋体" w:hAnsi="Times New Roman"/>
        </w:rPr>
        <w:t>C]</w:t>
      </w:r>
    </w:p>
    <w:p w14:paraId="7A578A2D" w14:textId="77777777" w:rsidR="00A65EC2" w:rsidRDefault="00000000">
      <w:r>
        <w:rPr>
          <w:rFonts w:ascii="Times New Roman" w:eastAsia="宋体" w:hAnsi="Times New Roman"/>
        </w:rPr>
        <w:t>47-</w:t>
      </w:r>
      <w:r>
        <w:rPr>
          <w:rFonts w:ascii="Times New Roman" w:eastAsia="宋体" w:hAnsi="Times New Roman"/>
        </w:rPr>
        <w:t>选项：</w:t>
      </w:r>
    </w:p>
    <w:p w14:paraId="0B5CE619"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）在调查过程中由于观察、测量等差错所引起的误差</w:t>
      </w:r>
    </w:p>
    <w:p w14:paraId="05F414F1"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）在调查中违反随机原则出现的系统误差</w:t>
      </w:r>
    </w:p>
    <w:p w14:paraId="7FD41C71"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）随机抽样而产生的代表性误差</w:t>
      </w:r>
    </w:p>
    <w:p w14:paraId="0754126A"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）人为原因所造成的误差</w:t>
      </w:r>
    </w:p>
    <w:p w14:paraId="3F532D9F" w14:textId="77777777" w:rsidR="00A65EC2" w:rsidRDefault="00000000">
      <w:r>
        <w:t xml:space="preserve"> </w:t>
      </w:r>
    </w:p>
    <w:p w14:paraId="750A00AE" w14:textId="77777777" w:rsidR="00A65EC2" w:rsidRDefault="00000000">
      <w:r>
        <w:rPr>
          <w:rFonts w:ascii="Times New Roman" w:eastAsia="宋体" w:hAnsi="Times New Roman"/>
        </w:rPr>
        <w:t>48-</w:t>
      </w:r>
      <w:r>
        <w:rPr>
          <w:rFonts w:ascii="Times New Roman" w:eastAsia="宋体" w:hAnsi="Times New Roman"/>
        </w:rPr>
        <w:t>题目：在计算样本量时，需要考虑的两个基本因素是（）。</w:t>
      </w:r>
      <w:r>
        <w:rPr>
          <w:rFonts w:ascii="Times New Roman" w:eastAsia="宋体" w:hAnsi="Times New Roman"/>
        </w:rPr>
        <w:t>[</w:t>
      </w:r>
      <w:r>
        <w:rPr>
          <w:rFonts w:ascii="Times New Roman" w:eastAsia="宋体" w:hAnsi="Times New Roman"/>
        </w:rPr>
        <w:t>题型：单选题</w:t>
      </w:r>
      <w:r>
        <w:rPr>
          <w:rFonts w:ascii="Times New Roman" w:eastAsia="宋体" w:hAnsi="Times New Roman"/>
        </w:rPr>
        <w:t>][</w:t>
      </w:r>
      <w:r>
        <w:rPr>
          <w:rFonts w:ascii="Times New Roman" w:eastAsia="宋体" w:hAnsi="Times New Roman"/>
        </w:rPr>
        <w:t>答案：</w:t>
      </w:r>
      <w:r>
        <w:rPr>
          <w:rFonts w:ascii="Times New Roman" w:eastAsia="宋体" w:hAnsi="Times New Roman"/>
        </w:rPr>
        <w:t>C]</w:t>
      </w:r>
    </w:p>
    <w:p w14:paraId="1BC8FDD6" w14:textId="77777777" w:rsidR="00A65EC2" w:rsidRDefault="00000000">
      <w:r>
        <w:rPr>
          <w:rFonts w:ascii="Times New Roman" w:eastAsia="宋体" w:hAnsi="Times New Roman"/>
        </w:rPr>
        <w:t>48-</w:t>
      </w:r>
      <w:r>
        <w:rPr>
          <w:rFonts w:ascii="Times New Roman" w:eastAsia="宋体" w:hAnsi="Times New Roman"/>
        </w:rPr>
        <w:t>选项：</w:t>
      </w:r>
    </w:p>
    <w:p w14:paraId="08BEC081"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）总体规模大小和抽样方式</w:t>
      </w:r>
    </w:p>
    <w:p w14:paraId="18EBCC76"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）调查经费限制和时间限制</w:t>
      </w:r>
    </w:p>
    <w:p w14:paraId="290F9C2B"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）总体变异度和调查精度要求</w:t>
      </w:r>
    </w:p>
    <w:p w14:paraId="56E6D42B"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）回答率</w:t>
      </w:r>
    </w:p>
    <w:p w14:paraId="70665873" w14:textId="77777777" w:rsidR="00A65EC2" w:rsidRDefault="00000000">
      <w:r>
        <w:t xml:space="preserve"> </w:t>
      </w:r>
    </w:p>
    <w:p w14:paraId="215C2406" w14:textId="77777777" w:rsidR="00A65EC2" w:rsidRDefault="00000000">
      <w:r>
        <w:rPr>
          <w:rFonts w:ascii="Times New Roman" w:eastAsia="宋体" w:hAnsi="Times New Roman"/>
        </w:rPr>
        <w:t>49-</w:t>
      </w:r>
      <w:r>
        <w:rPr>
          <w:rFonts w:ascii="Times New Roman" w:eastAsia="宋体" w:hAnsi="Times New Roman"/>
        </w:rPr>
        <w:t>题目：样本估计值与总体的真实指标值之间的差距是（）。</w:t>
      </w:r>
      <w:r>
        <w:rPr>
          <w:rFonts w:ascii="Times New Roman" w:eastAsia="宋体" w:hAnsi="Times New Roman"/>
        </w:rPr>
        <w:t>[</w:t>
      </w:r>
      <w:r>
        <w:rPr>
          <w:rFonts w:ascii="Times New Roman" w:eastAsia="宋体" w:hAnsi="Times New Roman"/>
        </w:rPr>
        <w:t>题型：单选题</w:t>
      </w:r>
      <w:r>
        <w:rPr>
          <w:rFonts w:ascii="Times New Roman" w:eastAsia="宋体" w:hAnsi="Times New Roman"/>
        </w:rPr>
        <w:t>][</w:t>
      </w:r>
      <w:r>
        <w:rPr>
          <w:rFonts w:ascii="Times New Roman" w:eastAsia="宋体" w:hAnsi="Times New Roman"/>
        </w:rPr>
        <w:t>答案：</w:t>
      </w:r>
      <w:r>
        <w:rPr>
          <w:rFonts w:ascii="Times New Roman" w:eastAsia="宋体" w:hAnsi="Times New Roman"/>
        </w:rPr>
        <w:t>A]</w:t>
      </w:r>
    </w:p>
    <w:p w14:paraId="66DEB18D" w14:textId="77777777" w:rsidR="00A65EC2" w:rsidRDefault="00000000">
      <w:r>
        <w:rPr>
          <w:rFonts w:ascii="Times New Roman" w:eastAsia="宋体" w:hAnsi="Times New Roman"/>
        </w:rPr>
        <w:t>49-</w:t>
      </w:r>
      <w:r>
        <w:rPr>
          <w:rFonts w:ascii="Times New Roman" w:eastAsia="宋体" w:hAnsi="Times New Roman"/>
        </w:rPr>
        <w:t>选项：</w:t>
      </w:r>
    </w:p>
    <w:p w14:paraId="084E50FB"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）调查误差</w:t>
      </w:r>
    </w:p>
    <w:p w14:paraId="3F857018"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）抽样精度</w:t>
      </w:r>
    </w:p>
    <w:p w14:paraId="7D2A2A6C"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）估计差错</w:t>
      </w:r>
    </w:p>
    <w:p w14:paraId="55AA6C0A"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）估计精度</w:t>
      </w:r>
    </w:p>
    <w:p w14:paraId="05FFB0C0" w14:textId="77777777" w:rsidR="00A65EC2" w:rsidRDefault="00000000">
      <w:r>
        <w:t xml:space="preserve"> </w:t>
      </w:r>
    </w:p>
    <w:p w14:paraId="3D2C658E" w14:textId="77777777" w:rsidR="00A65EC2" w:rsidRDefault="00000000">
      <w:r>
        <w:rPr>
          <w:rFonts w:ascii="Times New Roman" w:eastAsia="宋体" w:hAnsi="Times New Roman"/>
        </w:rPr>
        <w:t>50-</w:t>
      </w:r>
      <w:r>
        <w:rPr>
          <w:rFonts w:ascii="Times New Roman" w:eastAsia="宋体" w:hAnsi="Times New Roman"/>
        </w:rPr>
        <w:t>题目：在分层抽样时，各层样本量的分配方法一般不考虑（）。</w:t>
      </w:r>
      <w:r>
        <w:rPr>
          <w:rFonts w:ascii="Times New Roman" w:eastAsia="宋体" w:hAnsi="Times New Roman"/>
        </w:rPr>
        <w:t>[</w:t>
      </w:r>
      <w:r>
        <w:rPr>
          <w:rFonts w:ascii="Times New Roman" w:eastAsia="宋体" w:hAnsi="Times New Roman"/>
        </w:rPr>
        <w:t>题型：单选题</w:t>
      </w:r>
      <w:r>
        <w:rPr>
          <w:rFonts w:ascii="Times New Roman" w:eastAsia="宋体" w:hAnsi="Times New Roman"/>
        </w:rPr>
        <w:t>][</w:t>
      </w:r>
      <w:r>
        <w:rPr>
          <w:rFonts w:ascii="Times New Roman" w:eastAsia="宋体" w:hAnsi="Times New Roman"/>
        </w:rPr>
        <w:t>答案：</w:t>
      </w:r>
      <w:r>
        <w:rPr>
          <w:rFonts w:ascii="Times New Roman" w:eastAsia="宋体" w:hAnsi="Times New Roman"/>
        </w:rPr>
        <w:t>A]</w:t>
      </w:r>
    </w:p>
    <w:p w14:paraId="6B40CE14" w14:textId="77777777" w:rsidR="00A65EC2" w:rsidRDefault="00000000">
      <w:r>
        <w:rPr>
          <w:rFonts w:ascii="Times New Roman" w:eastAsia="宋体" w:hAnsi="Times New Roman"/>
        </w:rPr>
        <w:t>50-</w:t>
      </w:r>
      <w:r>
        <w:rPr>
          <w:rFonts w:ascii="Times New Roman" w:eastAsia="宋体" w:hAnsi="Times New Roman"/>
        </w:rPr>
        <w:t>选项：</w:t>
      </w:r>
    </w:p>
    <w:p w14:paraId="302EB8C6"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）常数分配</w:t>
      </w:r>
    </w:p>
    <w:p w14:paraId="0B733FCD" w14:textId="77777777" w:rsidR="00A65EC2" w:rsidRDefault="00000000">
      <w:r>
        <w:rPr>
          <w:rFonts w:ascii="Times New Roman" w:eastAsia="宋体" w:hAnsi="Times New Roman"/>
        </w:rPr>
        <w:lastRenderedPageBreak/>
        <w:t>（</w:t>
      </w:r>
      <w:r>
        <w:rPr>
          <w:rFonts w:ascii="Times New Roman" w:eastAsia="宋体" w:hAnsi="Times New Roman"/>
        </w:rPr>
        <w:t>B</w:t>
      </w:r>
      <w:r>
        <w:rPr>
          <w:rFonts w:ascii="Times New Roman" w:eastAsia="宋体" w:hAnsi="Times New Roman"/>
        </w:rPr>
        <w:t>）按比例分配</w:t>
      </w:r>
    </w:p>
    <w:p w14:paraId="5F6353F8"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）最优分配</w:t>
      </w:r>
    </w:p>
    <w:p w14:paraId="0099294A"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）奈曼分配</w:t>
      </w:r>
    </w:p>
    <w:p w14:paraId="0ED1A758" w14:textId="77777777" w:rsidR="00A65EC2" w:rsidRDefault="00000000">
      <w:r>
        <w:t xml:space="preserve"> </w:t>
      </w:r>
    </w:p>
    <w:p w14:paraId="1C0D9BEF" w14:textId="77777777" w:rsidR="00A65EC2" w:rsidRDefault="00000000">
      <w:r>
        <w:rPr>
          <w:rFonts w:ascii="Times New Roman" w:eastAsia="宋体" w:hAnsi="Times New Roman"/>
        </w:rPr>
        <w:t>51-</w:t>
      </w:r>
      <w:r>
        <w:rPr>
          <w:rFonts w:ascii="Times New Roman" w:eastAsia="宋体" w:hAnsi="Times New Roman"/>
        </w:rPr>
        <w:t>题目：在进行残差分析时，如果正态概率图中有较多的样本点密集地分布在（）线附近，则说明模型满足关于残差的基本假定。</w:t>
      </w:r>
      <w:r>
        <w:rPr>
          <w:rFonts w:ascii="Times New Roman" w:eastAsia="宋体" w:hAnsi="Times New Roman"/>
        </w:rPr>
        <w:t>[</w:t>
      </w:r>
      <w:r>
        <w:rPr>
          <w:rFonts w:ascii="Times New Roman" w:eastAsia="宋体" w:hAnsi="Times New Roman"/>
        </w:rPr>
        <w:t>题型：单选题</w:t>
      </w:r>
      <w:r>
        <w:rPr>
          <w:rFonts w:ascii="Times New Roman" w:eastAsia="宋体" w:hAnsi="Times New Roman"/>
        </w:rPr>
        <w:t>][</w:t>
      </w:r>
      <w:r>
        <w:rPr>
          <w:rFonts w:ascii="Times New Roman" w:eastAsia="宋体" w:hAnsi="Times New Roman"/>
        </w:rPr>
        <w:t>答案：</w:t>
      </w:r>
      <w:r>
        <w:rPr>
          <w:rFonts w:ascii="Times New Roman" w:eastAsia="宋体" w:hAnsi="Times New Roman"/>
        </w:rPr>
        <w:t>A]</w:t>
      </w:r>
    </w:p>
    <w:p w14:paraId="5123F14F" w14:textId="77777777" w:rsidR="00A65EC2" w:rsidRDefault="00000000">
      <w:r>
        <w:rPr>
          <w:rFonts w:ascii="Times New Roman" w:eastAsia="宋体" w:hAnsi="Times New Roman"/>
        </w:rPr>
        <w:t>51-</w:t>
      </w:r>
      <w:r>
        <w:rPr>
          <w:rFonts w:ascii="Times New Roman" w:eastAsia="宋体" w:hAnsi="Times New Roman"/>
        </w:rPr>
        <w:t>选项：</w:t>
      </w:r>
    </w:p>
    <w:p w14:paraId="6AED3ED9"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w:t>
      </w:r>
      <w:r>
        <w:rPr>
          <w:rFonts w:ascii="Times New Roman" w:eastAsia="宋体" w:hAnsi="Times New Roman"/>
        </w:rPr>
        <w:t>45°</w:t>
      </w:r>
    </w:p>
    <w:p w14:paraId="2A90F695"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w:t>
      </w:r>
      <w:r>
        <w:rPr>
          <w:rFonts w:ascii="Times New Roman" w:eastAsia="宋体" w:hAnsi="Times New Roman"/>
        </w:rPr>
        <w:t>90°</w:t>
      </w:r>
    </w:p>
    <w:p w14:paraId="16506D66"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w:t>
      </w:r>
      <w:r>
        <w:rPr>
          <w:rFonts w:ascii="Times New Roman" w:eastAsia="宋体" w:hAnsi="Times New Roman"/>
        </w:rPr>
        <w:t>30°</w:t>
      </w:r>
    </w:p>
    <w:p w14:paraId="2681AF88"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w:t>
      </w:r>
      <w:r>
        <w:rPr>
          <w:rFonts w:ascii="Times New Roman" w:eastAsia="宋体" w:hAnsi="Times New Roman"/>
        </w:rPr>
        <w:t>60°</w:t>
      </w:r>
    </w:p>
    <w:p w14:paraId="5837C733" w14:textId="77777777" w:rsidR="00A65EC2" w:rsidRDefault="00000000">
      <w:r>
        <w:t xml:space="preserve"> </w:t>
      </w:r>
    </w:p>
    <w:p w14:paraId="6EE1E4B6" w14:textId="77777777" w:rsidR="00A65EC2" w:rsidRDefault="00000000">
      <w:r>
        <w:rPr>
          <w:rFonts w:ascii="Times New Roman" w:eastAsia="宋体" w:hAnsi="Times New Roman"/>
        </w:rPr>
        <w:t>52-</w:t>
      </w:r>
      <w:r>
        <w:rPr>
          <w:rFonts w:ascii="Times New Roman" w:eastAsia="宋体" w:hAnsi="Times New Roman"/>
        </w:rPr>
        <w:t>题目：以下关于两变量关联性分析的描述中，错误的是（）。</w:t>
      </w:r>
      <w:r>
        <w:rPr>
          <w:rFonts w:ascii="Times New Roman" w:eastAsia="宋体" w:hAnsi="Times New Roman"/>
        </w:rPr>
        <w:t>[</w:t>
      </w:r>
      <w:r>
        <w:rPr>
          <w:rFonts w:ascii="Times New Roman" w:eastAsia="宋体" w:hAnsi="Times New Roman"/>
        </w:rPr>
        <w:t>题型：单选题</w:t>
      </w:r>
      <w:r>
        <w:rPr>
          <w:rFonts w:ascii="Times New Roman" w:eastAsia="宋体" w:hAnsi="Times New Roman"/>
        </w:rPr>
        <w:t>][</w:t>
      </w:r>
      <w:r>
        <w:rPr>
          <w:rFonts w:ascii="Times New Roman" w:eastAsia="宋体" w:hAnsi="Times New Roman"/>
        </w:rPr>
        <w:t>答案：</w:t>
      </w:r>
      <w:r>
        <w:rPr>
          <w:rFonts w:ascii="Times New Roman" w:eastAsia="宋体" w:hAnsi="Times New Roman"/>
        </w:rPr>
        <w:t>D]</w:t>
      </w:r>
    </w:p>
    <w:p w14:paraId="6B101D9D" w14:textId="77777777" w:rsidR="00A65EC2" w:rsidRDefault="00000000">
      <w:r>
        <w:rPr>
          <w:rFonts w:ascii="Times New Roman" w:eastAsia="宋体" w:hAnsi="Times New Roman"/>
        </w:rPr>
        <w:t>52-</w:t>
      </w:r>
      <w:r>
        <w:rPr>
          <w:rFonts w:ascii="Times New Roman" w:eastAsia="宋体" w:hAnsi="Times New Roman"/>
        </w:rPr>
        <w:t>选项：</w:t>
      </w:r>
    </w:p>
    <w:p w14:paraId="644D07D8"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）列联分析通过原始数据结构，揭示品质型变量之间以及品质型变量各种状态之间相关关系</w:t>
      </w:r>
    </w:p>
    <w:p w14:paraId="7A32D463"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）相关分析是研究两个变量之间相关关系密切程度的统计方法</w:t>
      </w:r>
    </w:p>
    <w:p w14:paraId="0B0AE1E3"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）相关分析的目的仅仅是要确认两个变量间是否具有线性相关关系</w:t>
      </w:r>
    </w:p>
    <w:p w14:paraId="3B88881F"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）回归分析的目的是通过因变量的给定值来估计或预测自变量的均值</w:t>
      </w:r>
    </w:p>
    <w:p w14:paraId="7FDAF21D" w14:textId="77777777" w:rsidR="00A65EC2" w:rsidRDefault="00000000">
      <w:r>
        <w:t xml:space="preserve"> </w:t>
      </w:r>
    </w:p>
    <w:p w14:paraId="0D872F1C" w14:textId="77777777" w:rsidR="00A65EC2" w:rsidRDefault="00000000">
      <w:r>
        <w:rPr>
          <w:rFonts w:ascii="Times New Roman" w:eastAsia="宋体" w:hAnsi="Times New Roman"/>
        </w:rPr>
        <w:t>53-</w:t>
      </w:r>
      <w:r>
        <w:rPr>
          <w:rFonts w:ascii="Times New Roman" w:eastAsia="宋体" w:hAnsi="Times New Roman"/>
        </w:rPr>
        <w:t>题目：下列说法中错误的是（）。</w:t>
      </w:r>
      <w:r>
        <w:rPr>
          <w:rFonts w:ascii="Times New Roman" w:eastAsia="宋体" w:hAnsi="Times New Roman"/>
        </w:rPr>
        <w:t>[</w:t>
      </w:r>
      <w:r>
        <w:rPr>
          <w:rFonts w:ascii="Times New Roman" w:eastAsia="宋体" w:hAnsi="Times New Roman"/>
        </w:rPr>
        <w:t>题型：单选题</w:t>
      </w:r>
      <w:r>
        <w:rPr>
          <w:rFonts w:ascii="Times New Roman" w:eastAsia="宋体" w:hAnsi="Times New Roman"/>
        </w:rPr>
        <w:t>][</w:t>
      </w:r>
      <w:r>
        <w:rPr>
          <w:rFonts w:ascii="Times New Roman" w:eastAsia="宋体" w:hAnsi="Times New Roman"/>
        </w:rPr>
        <w:t>答案：</w:t>
      </w:r>
      <w:r>
        <w:rPr>
          <w:rFonts w:ascii="Times New Roman" w:eastAsia="宋体" w:hAnsi="Times New Roman"/>
        </w:rPr>
        <w:t>D]</w:t>
      </w:r>
    </w:p>
    <w:p w14:paraId="1627004B" w14:textId="77777777" w:rsidR="00A65EC2" w:rsidRDefault="00000000">
      <w:r>
        <w:rPr>
          <w:rFonts w:ascii="Times New Roman" w:eastAsia="宋体" w:hAnsi="Times New Roman"/>
        </w:rPr>
        <w:t>53-</w:t>
      </w:r>
      <w:r>
        <w:rPr>
          <w:rFonts w:ascii="Times New Roman" w:eastAsia="宋体" w:hAnsi="Times New Roman"/>
        </w:rPr>
        <w:t>选项：</w:t>
      </w:r>
    </w:p>
    <w:p w14:paraId="7142FCC8"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）独立性检验是利用样本资料来检验两个变量的独立性，即样本资料所显示的两个分类变量的相关性在总体中是否存在</w:t>
      </w:r>
    </w:p>
    <w:p w14:paraId="31E8860F"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）研究两个分类变量之间的关系，可以采用列联分析</w:t>
      </w:r>
      <w:r>
        <w:rPr>
          <w:rFonts w:ascii="Times New Roman" w:eastAsia="宋体" w:hAnsi="Times New Roman"/>
        </w:rPr>
        <w:t xml:space="preserve"> </w:t>
      </w:r>
    </w:p>
    <w:p w14:paraId="406BBB9A"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）在列联分析中，计算的相关系数越接近于</w:t>
      </w:r>
      <w:r>
        <w:rPr>
          <w:rFonts w:ascii="Times New Roman" w:eastAsia="宋体" w:hAnsi="Times New Roman"/>
        </w:rPr>
        <w:t>1</w:t>
      </w:r>
      <w:r>
        <w:rPr>
          <w:rFonts w:ascii="Times New Roman" w:eastAsia="宋体" w:hAnsi="Times New Roman"/>
        </w:rPr>
        <w:t>，相关程度越高</w:t>
      </w:r>
    </w:p>
    <w:p w14:paraId="0008C7BC" w14:textId="77777777" w:rsidR="00A65EC2" w:rsidRDefault="00000000">
      <w:r>
        <w:rPr>
          <w:rFonts w:ascii="Times New Roman" w:eastAsia="宋体" w:hAnsi="Times New Roman"/>
        </w:rPr>
        <w:lastRenderedPageBreak/>
        <w:t>（</w:t>
      </w:r>
      <w:r>
        <w:rPr>
          <w:rFonts w:ascii="Times New Roman" w:eastAsia="宋体" w:hAnsi="Times New Roman"/>
        </w:rPr>
        <w:t>D</w:t>
      </w:r>
      <w:r>
        <w:rPr>
          <w:rFonts w:ascii="Times New Roman" w:eastAsia="宋体" w:hAnsi="Times New Roman"/>
        </w:rPr>
        <w:t>）编制列联表时，如果两个变量之间不存在因果关系，行变量和列变量可以随意指定。如果两个变量之间存在因果关系，一般需要把表示影响原因的自变量作为行变量，列入表的横行；把表示变动结果的因变量作为列变量，列入表的纵列</w:t>
      </w:r>
      <w:r>
        <w:rPr>
          <w:rFonts w:ascii="Times New Roman" w:eastAsia="宋体" w:hAnsi="Times New Roman"/>
        </w:rPr>
        <w:t xml:space="preserve"> </w:t>
      </w:r>
    </w:p>
    <w:p w14:paraId="6BE32108" w14:textId="77777777" w:rsidR="00A65EC2" w:rsidRDefault="00000000">
      <w:r>
        <w:t xml:space="preserve"> </w:t>
      </w:r>
    </w:p>
    <w:p w14:paraId="0377106B" w14:textId="77777777" w:rsidR="00A65EC2" w:rsidRDefault="00000000">
      <w:r>
        <w:rPr>
          <w:rFonts w:ascii="Times New Roman" w:eastAsia="宋体" w:hAnsi="Times New Roman"/>
        </w:rPr>
        <w:t>54-</w:t>
      </w:r>
      <w:r>
        <w:rPr>
          <w:rFonts w:ascii="Times New Roman" w:eastAsia="宋体" w:hAnsi="Times New Roman"/>
        </w:rPr>
        <w:t>题目：根据样本数据计算得到变量</w:t>
      </w:r>
      <w:r>
        <w:rPr>
          <w:rFonts w:ascii="Times New Roman" w:eastAsia="宋体" w:hAnsi="Times New Roman"/>
        </w:rPr>
        <w:t>X</w:t>
      </w:r>
      <w:r>
        <w:rPr>
          <w:rFonts w:ascii="Times New Roman" w:eastAsia="宋体" w:hAnsi="Times New Roman"/>
        </w:rPr>
        <w:t>和</w:t>
      </w:r>
      <w:r>
        <w:rPr>
          <w:rFonts w:ascii="Times New Roman" w:eastAsia="宋体" w:hAnsi="Times New Roman"/>
        </w:rPr>
        <w:t>Y</w:t>
      </w:r>
      <w:r>
        <w:rPr>
          <w:rFonts w:ascii="Times New Roman" w:eastAsia="宋体" w:hAnsi="Times New Roman"/>
        </w:rPr>
        <w:t>的样本相关系数</w:t>
      </w:r>
      <w:r>
        <w:rPr>
          <w:rFonts w:ascii="Times New Roman" w:eastAsia="宋体" w:hAnsi="Times New Roman"/>
        </w:rPr>
        <w:t>r</w:t>
      </w:r>
      <w:r>
        <w:rPr>
          <w:rFonts w:ascii="Times New Roman" w:eastAsia="宋体" w:hAnsi="Times New Roman"/>
        </w:rPr>
        <w:t>＝</w:t>
      </w:r>
      <w:r>
        <w:rPr>
          <w:rFonts w:ascii="Times New Roman" w:eastAsia="宋体" w:hAnsi="Times New Roman"/>
        </w:rPr>
        <w:t>0.32</w:t>
      </w:r>
      <w:r>
        <w:rPr>
          <w:rFonts w:ascii="Times New Roman" w:eastAsia="宋体" w:hAnsi="Times New Roman"/>
        </w:rPr>
        <w:t>，对于总体的变量</w:t>
      </w:r>
      <w:r>
        <w:rPr>
          <w:rFonts w:ascii="Times New Roman" w:eastAsia="宋体" w:hAnsi="Times New Roman"/>
        </w:rPr>
        <w:t>X</w:t>
      </w:r>
      <w:r>
        <w:rPr>
          <w:rFonts w:ascii="Times New Roman" w:eastAsia="宋体" w:hAnsi="Times New Roman"/>
        </w:rPr>
        <w:t>和</w:t>
      </w:r>
      <w:r>
        <w:rPr>
          <w:rFonts w:ascii="Times New Roman" w:eastAsia="宋体" w:hAnsi="Times New Roman"/>
        </w:rPr>
        <w:t>Y</w:t>
      </w:r>
      <w:r>
        <w:rPr>
          <w:rFonts w:ascii="Times New Roman" w:eastAsia="宋体" w:hAnsi="Times New Roman"/>
        </w:rPr>
        <w:t>的关系可以认为（</w:t>
      </w:r>
      <w:r>
        <w:rPr>
          <w:rFonts w:ascii="Times New Roman" w:eastAsia="宋体" w:hAnsi="Times New Roman"/>
        </w:rPr>
        <w:t xml:space="preserve"> </w:t>
      </w:r>
      <w:r>
        <w:rPr>
          <w:rFonts w:ascii="Times New Roman" w:eastAsia="宋体" w:hAnsi="Times New Roman"/>
        </w:rPr>
        <w:t>）。</w:t>
      </w:r>
      <w:r>
        <w:rPr>
          <w:rFonts w:ascii="Times New Roman" w:eastAsia="宋体" w:hAnsi="Times New Roman"/>
        </w:rPr>
        <w:t>[</w:t>
      </w:r>
      <w:r>
        <w:rPr>
          <w:rFonts w:ascii="Times New Roman" w:eastAsia="宋体" w:hAnsi="Times New Roman"/>
        </w:rPr>
        <w:t>题型：单选题</w:t>
      </w:r>
      <w:r>
        <w:rPr>
          <w:rFonts w:ascii="Times New Roman" w:eastAsia="宋体" w:hAnsi="Times New Roman"/>
        </w:rPr>
        <w:t>][</w:t>
      </w:r>
      <w:r>
        <w:rPr>
          <w:rFonts w:ascii="Times New Roman" w:eastAsia="宋体" w:hAnsi="Times New Roman"/>
        </w:rPr>
        <w:t>答案：</w:t>
      </w:r>
      <w:r>
        <w:rPr>
          <w:rFonts w:ascii="Times New Roman" w:eastAsia="宋体" w:hAnsi="Times New Roman"/>
        </w:rPr>
        <w:t>D]</w:t>
      </w:r>
    </w:p>
    <w:p w14:paraId="09BD9857" w14:textId="77777777" w:rsidR="00A65EC2" w:rsidRDefault="00000000">
      <w:r>
        <w:rPr>
          <w:rFonts w:ascii="Times New Roman" w:eastAsia="宋体" w:hAnsi="Times New Roman"/>
        </w:rPr>
        <w:t>54-</w:t>
      </w:r>
      <w:r>
        <w:rPr>
          <w:rFonts w:ascii="Times New Roman" w:eastAsia="宋体" w:hAnsi="Times New Roman"/>
        </w:rPr>
        <w:t>选项：</w:t>
      </w:r>
    </w:p>
    <w:p w14:paraId="4989EF50"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）因</w:t>
      </w:r>
      <w:r>
        <w:rPr>
          <w:rFonts w:ascii="Times New Roman" w:eastAsia="宋体" w:hAnsi="Times New Roman"/>
        </w:rPr>
        <w:t>r</w:t>
      </w:r>
      <w:r>
        <w:rPr>
          <w:rFonts w:ascii="Times New Roman" w:eastAsia="宋体" w:hAnsi="Times New Roman"/>
        </w:rPr>
        <w:t>＞</w:t>
      </w:r>
      <w:r>
        <w:rPr>
          <w:rFonts w:ascii="Times New Roman" w:eastAsia="宋体" w:hAnsi="Times New Roman"/>
        </w:rPr>
        <w:t>0</w:t>
      </w:r>
      <w:r>
        <w:rPr>
          <w:rFonts w:ascii="Times New Roman" w:eastAsia="宋体" w:hAnsi="Times New Roman"/>
        </w:rPr>
        <w:t>，可以认为</w:t>
      </w:r>
      <w:r>
        <w:rPr>
          <w:rFonts w:ascii="Times New Roman" w:eastAsia="宋体" w:hAnsi="Times New Roman"/>
        </w:rPr>
        <w:t>X</w:t>
      </w:r>
      <w:r>
        <w:rPr>
          <w:rFonts w:ascii="Times New Roman" w:eastAsia="宋体" w:hAnsi="Times New Roman"/>
        </w:rPr>
        <w:t>和</w:t>
      </w:r>
      <w:r>
        <w:rPr>
          <w:rFonts w:ascii="Times New Roman" w:eastAsia="宋体" w:hAnsi="Times New Roman"/>
        </w:rPr>
        <w:t>Y</w:t>
      </w:r>
      <w:r>
        <w:rPr>
          <w:rFonts w:ascii="Times New Roman" w:eastAsia="宋体" w:hAnsi="Times New Roman"/>
        </w:rPr>
        <w:t>存在正相关关系</w:t>
      </w:r>
    </w:p>
    <w:p w14:paraId="4BAEA242"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w:t>
      </w:r>
      <w:r>
        <w:rPr>
          <w:rFonts w:ascii="Times New Roman" w:eastAsia="宋体" w:hAnsi="Times New Roman"/>
        </w:rPr>
        <w:t>X</w:t>
      </w:r>
      <w:r>
        <w:rPr>
          <w:rFonts w:ascii="Times New Roman" w:eastAsia="宋体" w:hAnsi="Times New Roman"/>
        </w:rPr>
        <w:t>和</w:t>
      </w:r>
      <w:r>
        <w:rPr>
          <w:rFonts w:ascii="Times New Roman" w:eastAsia="宋体" w:hAnsi="Times New Roman"/>
        </w:rPr>
        <w:t>Y</w:t>
      </w:r>
      <w:r>
        <w:rPr>
          <w:rFonts w:ascii="Times New Roman" w:eastAsia="宋体" w:hAnsi="Times New Roman"/>
        </w:rPr>
        <w:t>具有因果关系</w:t>
      </w:r>
    </w:p>
    <w:p w14:paraId="0593A1C9"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w:t>
      </w:r>
      <w:r>
        <w:rPr>
          <w:rFonts w:ascii="Times New Roman" w:eastAsia="宋体" w:hAnsi="Times New Roman"/>
        </w:rPr>
        <w:t>X</w:t>
      </w:r>
      <w:r>
        <w:rPr>
          <w:rFonts w:ascii="Times New Roman" w:eastAsia="宋体" w:hAnsi="Times New Roman"/>
        </w:rPr>
        <w:t>和</w:t>
      </w:r>
      <w:r>
        <w:rPr>
          <w:rFonts w:ascii="Times New Roman" w:eastAsia="宋体" w:hAnsi="Times New Roman"/>
        </w:rPr>
        <w:t>Y</w:t>
      </w:r>
      <w:r>
        <w:rPr>
          <w:rFonts w:ascii="Times New Roman" w:eastAsia="宋体" w:hAnsi="Times New Roman"/>
        </w:rPr>
        <w:t>具有较强的相关关系</w:t>
      </w:r>
    </w:p>
    <w:p w14:paraId="0BB24D67"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）不能确定</w:t>
      </w:r>
      <w:r>
        <w:rPr>
          <w:rFonts w:ascii="Times New Roman" w:eastAsia="宋体" w:hAnsi="Times New Roman"/>
        </w:rPr>
        <w:t>X</w:t>
      </w:r>
      <w:r>
        <w:rPr>
          <w:rFonts w:ascii="Times New Roman" w:eastAsia="宋体" w:hAnsi="Times New Roman"/>
        </w:rPr>
        <w:t>和</w:t>
      </w:r>
      <w:r>
        <w:rPr>
          <w:rFonts w:ascii="Times New Roman" w:eastAsia="宋体" w:hAnsi="Times New Roman"/>
        </w:rPr>
        <w:t>Y</w:t>
      </w:r>
      <w:r>
        <w:rPr>
          <w:rFonts w:ascii="Times New Roman" w:eastAsia="宋体" w:hAnsi="Times New Roman"/>
        </w:rPr>
        <w:t>是否相关，因为不知道</w:t>
      </w:r>
      <w:r>
        <w:rPr>
          <w:rFonts w:ascii="Times New Roman" w:eastAsia="宋体" w:hAnsi="Times New Roman"/>
        </w:rPr>
        <w:t>n</w:t>
      </w:r>
      <w:r>
        <w:rPr>
          <w:rFonts w:ascii="Times New Roman" w:eastAsia="宋体" w:hAnsi="Times New Roman"/>
        </w:rPr>
        <w:t>的大小</w:t>
      </w:r>
    </w:p>
    <w:p w14:paraId="5250106E" w14:textId="77777777" w:rsidR="00A65EC2" w:rsidRDefault="00000000">
      <w:r>
        <w:t xml:space="preserve"> </w:t>
      </w:r>
    </w:p>
    <w:p w14:paraId="649325A6" w14:textId="77777777" w:rsidR="00A65EC2" w:rsidRDefault="00000000">
      <w:r>
        <w:rPr>
          <w:rFonts w:ascii="Times New Roman" w:eastAsia="宋体" w:hAnsi="Times New Roman"/>
        </w:rPr>
        <w:t>55-</w:t>
      </w:r>
      <w:r>
        <w:rPr>
          <w:rFonts w:ascii="Times New Roman" w:eastAsia="宋体" w:hAnsi="Times New Roman"/>
        </w:rPr>
        <w:t>题目：以下关于</w:t>
      </w:r>
      <w:r>
        <w:rPr>
          <w:rFonts w:ascii="Times New Roman" w:eastAsia="宋体" w:hAnsi="Times New Roman"/>
        </w:rPr>
        <w:t>C</w:t>
      </w:r>
      <w:r>
        <w:rPr>
          <w:rFonts w:ascii="Times New Roman" w:eastAsia="宋体" w:hAnsi="Times New Roman"/>
        </w:rPr>
        <w:t>相关系数说法中，错误的是（</w:t>
      </w:r>
      <w:r>
        <w:rPr>
          <w:rFonts w:ascii="Times New Roman" w:eastAsia="宋体" w:hAnsi="Times New Roman"/>
        </w:rPr>
        <w:t xml:space="preserve"> </w:t>
      </w:r>
      <w:r>
        <w:rPr>
          <w:rFonts w:ascii="Times New Roman" w:eastAsia="宋体" w:hAnsi="Times New Roman"/>
        </w:rPr>
        <w:t>）。</w:t>
      </w:r>
      <w:r>
        <w:rPr>
          <w:rFonts w:ascii="Times New Roman" w:eastAsia="宋体" w:hAnsi="Times New Roman"/>
        </w:rPr>
        <w:t>[</w:t>
      </w:r>
      <w:r>
        <w:rPr>
          <w:rFonts w:ascii="Times New Roman" w:eastAsia="宋体" w:hAnsi="Times New Roman"/>
        </w:rPr>
        <w:t>题型：单选题</w:t>
      </w:r>
      <w:r>
        <w:rPr>
          <w:rFonts w:ascii="Times New Roman" w:eastAsia="宋体" w:hAnsi="Times New Roman"/>
        </w:rPr>
        <w:t>][</w:t>
      </w:r>
      <w:r>
        <w:rPr>
          <w:rFonts w:ascii="Times New Roman" w:eastAsia="宋体" w:hAnsi="Times New Roman"/>
        </w:rPr>
        <w:t>答案：</w:t>
      </w:r>
      <w:r>
        <w:rPr>
          <w:rFonts w:ascii="Times New Roman" w:eastAsia="宋体" w:hAnsi="Times New Roman"/>
        </w:rPr>
        <w:t>B]</w:t>
      </w:r>
    </w:p>
    <w:p w14:paraId="7C183B66" w14:textId="77777777" w:rsidR="00A65EC2" w:rsidRDefault="00000000">
      <w:r>
        <w:rPr>
          <w:rFonts w:ascii="Times New Roman" w:eastAsia="宋体" w:hAnsi="Times New Roman"/>
        </w:rPr>
        <w:t>55-</w:t>
      </w:r>
      <w:r>
        <w:rPr>
          <w:rFonts w:ascii="Times New Roman" w:eastAsia="宋体" w:hAnsi="Times New Roman"/>
        </w:rPr>
        <w:t>选项：</w:t>
      </w:r>
    </w:p>
    <w:p w14:paraId="48ABC00D"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）适用于多种类型的列联表</w:t>
      </w:r>
    </w:p>
    <w:p w14:paraId="7FF38045"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）取值范围为</w:t>
      </w:r>
      <w:r>
        <w:rPr>
          <w:rFonts w:ascii="Times New Roman" w:eastAsia="宋体" w:hAnsi="Times New Roman"/>
        </w:rPr>
        <w:t>[0</w:t>
      </w:r>
      <w:r>
        <w:rPr>
          <w:rFonts w:ascii="Times New Roman" w:eastAsia="宋体" w:hAnsi="Times New Roman"/>
        </w:rPr>
        <w:t>，</w:t>
      </w:r>
      <w:r>
        <w:rPr>
          <w:rFonts w:ascii="Times New Roman" w:eastAsia="宋体" w:hAnsi="Times New Roman"/>
        </w:rPr>
        <w:t>+∞</w:t>
      </w:r>
      <w:r>
        <w:rPr>
          <w:rFonts w:ascii="Times New Roman" w:eastAsia="宋体" w:hAnsi="Times New Roman"/>
        </w:rPr>
        <w:t>）</w:t>
      </w:r>
    </w:p>
    <w:p w14:paraId="3B8CD732"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）行列数不同时，不利于比较</w:t>
      </w:r>
    </w:p>
    <w:p w14:paraId="25286405"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）计算简便</w:t>
      </w:r>
    </w:p>
    <w:p w14:paraId="1991D8E7" w14:textId="77777777" w:rsidR="00A65EC2" w:rsidRDefault="00000000">
      <w:r>
        <w:t xml:space="preserve"> </w:t>
      </w:r>
    </w:p>
    <w:p w14:paraId="0B3ADB88" w14:textId="77777777" w:rsidR="00A65EC2" w:rsidRDefault="00000000">
      <w:r>
        <w:rPr>
          <w:rFonts w:ascii="Times New Roman" w:eastAsia="宋体" w:hAnsi="Times New Roman"/>
        </w:rPr>
        <w:t>56-</w:t>
      </w:r>
      <w:r>
        <w:rPr>
          <w:rFonts w:ascii="Times New Roman" w:eastAsia="宋体" w:hAnsi="Times New Roman"/>
        </w:rPr>
        <w:t>题目：多元线性回归模型中，已知多重判定系数为</w:t>
      </w:r>
      <w:r>
        <w:rPr>
          <w:rFonts w:ascii="Times New Roman" w:eastAsia="宋体" w:hAnsi="Times New Roman"/>
        </w:rPr>
        <w:t>0.8</w:t>
      </w:r>
      <w:r>
        <w:rPr>
          <w:rFonts w:ascii="Times New Roman" w:eastAsia="宋体" w:hAnsi="Times New Roman"/>
        </w:rPr>
        <w:t>，样本量为</w:t>
      </w:r>
      <w:r>
        <w:rPr>
          <w:rFonts w:ascii="Times New Roman" w:eastAsia="宋体" w:hAnsi="Times New Roman"/>
        </w:rPr>
        <w:t>100</w:t>
      </w:r>
      <w:r>
        <w:rPr>
          <w:rFonts w:ascii="Times New Roman" w:eastAsia="宋体" w:hAnsi="Times New Roman"/>
        </w:rPr>
        <w:t>，求调整的多重判定系数值为（</w:t>
      </w:r>
      <w:r>
        <w:rPr>
          <w:noProof/>
        </w:rPr>
        <w:drawing>
          <wp:inline distT="0" distB="0" distL="0" distR="0" wp14:anchorId="77540A02" wp14:editId="6E10E1F7">
            <wp:extent cx="3143250" cy="304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png"/>
                    <pic:cNvPicPr/>
                  </pic:nvPicPr>
                  <pic:blipFill>
                    <a:blip r:embed="rId9"/>
                    <a:stretch>
                      <a:fillRect/>
                    </a:stretch>
                  </pic:blipFill>
                  <pic:spPr>
                    <a:xfrm>
                      <a:off x="0" y="0"/>
                      <a:ext cx="3143250" cy="304800"/>
                    </a:xfrm>
                    <a:prstGeom prst="rect">
                      <a:avLst/>
                    </a:prstGeom>
                  </pic:spPr>
                </pic:pic>
              </a:graphicData>
            </a:graphic>
          </wp:inline>
        </w:drawing>
      </w:r>
      <w:r>
        <w:rPr>
          <w:rFonts w:ascii="Times New Roman" w:eastAsia="宋体" w:hAnsi="Times New Roman"/>
        </w:rPr>
        <w:t xml:space="preserve"> </w:t>
      </w:r>
      <w:r>
        <w:rPr>
          <w:rFonts w:ascii="Times New Roman" w:eastAsia="宋体" w:hAnsi="Times New Roman"/>
        </w:rPr>
        <w:t>）。</w:t>
      </w:r>
      <w:r>
        <w:rPr>
          <w:rFonts w:ascii="Times New Roman" w:eastAsia="宋体" w:hAnsi="Times New Roman"/>
        </w:rPr>
        <w:t>[</w:t>
      </w:r>
      <w:r>
        <w:rPr>
          <w:rFonts w:ascii="Times New Roman" w:eastAsia="宋体" w:hAnsi="Times New Roman"/>
        </w:rPr>
        <w:t>题型：单选题</w:t>
      </w:r>
      <w:r>
        <w:rPr>
          <w:rFonts w:ascii="Times New Roman" w:eastAsia="宋体" w:hAnsi="Times New Roman"/>
        </w:rPr>
        <w:t>][</w:t>
      </w:r>
      <w:r>
        <w:rPr>
          <w:rFonts w:ascii="Times New Roman" w:eastAsia="宋体" w:hAnsi="Times New Roman"/>
        </w:rPr>
        <w:t>答案：</w:t>
      </w:r>
      <w:r>
        <w:rPr>
          <w:rFonts w:ascii="Times New Roman" w:eastAsia="宋体" w:hAnsi="Times New Roman"/>
        </w:rPr>
        <w:t>C]</w:t>
      </w:r>
    </w:p>
    <w:p w14:paraId="6C049A10" w14:textId="77777777" w:rsidR="00A65EC2" w:rsidRDefault="00000000">
      <w:r>
        <w:rPr>
          <w:rFonts w:ascii="Times New Roman" w:eastAsia="宋体" w:hAnsi="Times New Roman"/>
        </w:rPr>
        <w:t>56-</w:t>
      </w:r>
      <w:r>
        <w:rPr>
          <w:rFonts w:ascii="Times New Roman" w:eastAsia="宋体" w:hAnsi="Times New Roman"/>
        </w:rPr>
        <w:t>选项：</w:t>
      </w:r>
    </w:p>
    <w:p w14:paraId="079757B8"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w:t>
      </w:r>
      <w:r>
        <w:rPr>
          <w:rFonts w:ascii="Times New Roman" w:eastAsia="宋体" w:hAnsi="Times New Roman"/>
        </w:rPr>
        <w:t>0.8426</w:t>
      </w:r>
    </w:p>
    <w:p w14:paraId="540CE3B7"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w:t>
      </w:r>
      <w:r>
        <w:rPr>
          <w:rFonts w:ascii="Times New Roman" w:eastAsia="宋体" w:hAnsi="Times New Roman"/>
        </w:rPr>
        <w:t>0.802</w:t>
      </w:r>
    </w:p>
    <w:p w14:paraId="0D88D453"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w:t>
      </w:r>
      <w:r>
        <w:rPr>
          <w:rFonts w:ascii="Times New Roman" w:eastAsia="宋体" w:hAnsi="Times New Roman"/>
        </w:rPr>
        <w:t>0.7894</w:t>
      </w:r>
    </w:p>
    <w:p w14:paraId="55463CC2" w14:textId="77777777" w:rsidR="00A65EC2" w:rsidRDefault="00000000">
      <w:r>
        <w:rPr>
          <w:rFonts w:ascii="Times New Roman" w:eastAsia="宋体" w:hAnsi="Times New Roman"/>
        </w:rPr>
        <w:lastRenderedPageBreak/>
        <w:t>（</w:t>
      </w:r>
      <w:r>
        <w:rPr>
          <w:rFonts w:ascii="Times New Roman" w:eastAsia="宋体" w:hAnsi="Times New Roman"/>
        </w:rPr>
        <w:t>D</w:t>
      </w:r>
      <w:r>
        <w:rPr>
          <w:rFonts w:ascii="Times New Roman" w:eastAsia="宋体" w:hAnsi="Times New Roman"/>
        </w:rPr>
        <w:t>）</w:t>
      </w:r>
      <w:r>
        <w:rPr>
          <w:rFonts w:ascii="Times New Roman" w:eastAsia="宋体" w:hAnsi="Times New Roman"/>
        </w:rPr>
        <w:t>0.6209</w:t>
      </w:r>
    </w:p>
    <w:p w14:paraId="0295B8B2" w14:textId="77777777" w:rsidR="00A65EC2" w:rsidRDefault="00000000">
      <w:r>
        <w:t xml:space="preserve"> </w:t>
      </w:r>
    </w:p>
    <w:p w14:paraId="44DB2C73" w14:textId="77777777" w:rsidR="00A65EC2" w:rsidRDefault="00000000">
      <w:r>
        <w:rPr>
          <w:rFonts w:ascii="Times New Roman" w:eastAsia="宋体" w:hAnsi="Times New Roman"/>
        </w:rPr>
        <w:t>57-</w:t>
      </w:r>
      <w:r>
        <w:rPr>
          <w:rFonts w:ascii="Times New Roman" w:eastAsia="宋体" w:hAnsi="Times New Roman"/>
        </w:rPr>
        <w:t>题目：假设某个多元线性回归模型的多重判定系数为</w:t>
      </w:r>
      <w:r>
        <w:rPr>
          <w:rFonts w:ascii="Times New Roman" w:eastAsia="宋体" w:hAnsi="Times New Roman"/>
        </w:rPr>
        <w:t>0.9604</w:t>
      </w:r>
      <w:r>
        <w:rPr>
          <w:rFonts w:ascii="Times New Roman" w:eastAsia="宋体" w:hAnsi="Times New Roman"/>
        </w:rPr>
        <w:t>，能否判断该模型拟合良好？为什么？（</w:t>
      </w:r>
      <w:r>
        <w:rPr>
          <w:rFonts w:ascii="Times New Roman" w:eastAsia="宋体" w:hAnsi="Times New Roman"/>
        </w:rPr>
        <w:t xml:space="preserve"> </w:t>
      </w:r>
      <w:r>
        <w:rPr>
          <w:rFonts w:ascii="Times New Roman" w:eastAsia="宋体" w:hAnsi="Times New Roman"/>
        </w:rPr>
        <w:t>）</w:t>
      </w:r>
      <w:r>
        <w:rPr>
          <w:rFonts w:ascii="Times New Roman" w:eastAsia="宋体" w:hAnsi="Times New Roman"/>
        </w:rPr>
        <w:t>[</w:t>
      </w:r>
      <w:r>
        <w:rPr>
          <w:rFonts w:ascii="Times New Roman" w:eastAsia="宋体" w:hAnsi="Times New Roman"/>
        </w:rPr>
        <w:t>题型：单选题</w:t>
      </w:r>
      <w:r>
        <w:rPr>
          <w:rFonts w:ascii="Times New Roman" w:eastAsia="宋体" w:hAnsi="Times New Roman"/>
        </w:rPr>
        <w:t>][</w:t>
      </w:r>
      <w:r>
        <w:rPr>
          <w:rFonts w:ascii="Times New Roman" w:eastAsia="宋体" w:hAnsi="Times New Roman"/>
        </w:rPr>
        <w:t>答案：</w:t>
      </w:r>
      <w:r>
        <w:rPr>
          <w:rFonts w:ascii="Times New Roman" w:eastAsia="宋体" w:hAnsi="Times New Roman"/>
        </w:rPr>
        <w:t>D]</w:t>
      </w:r>
    </w:p>
    <w:p w14:paraId="274522EE" w14:textId="77777777" w:rsidR="00A65EC2" w:rsidRDefault="00000000">
      <w:r>
        <w:rPr>
          <w:rFonts w:ascii="Times New Roman" w:eastAsia="宋体" w:hAnsi="Times New Roman"/>
        </w:rPr>
        <w:t>57-</w:t>
      </w:r>
      <w:r>
        <w:rPr>
          <w:rFonts w:ascii="Times New Roman" w:eastAsia="宋体" w:hAnsi="Times New Roman"/>
        </w:rPr>
        <w:t>选项：</w:t>
      </w:r>
    </w:p>
    <w:p w14:paraId="2259C533"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）能，因为该模型多重判定系数足够大</w:t>
      </w:r>
    </w:p>
    <w:p w14:paraId="68EF0CF7"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）不能，因为该模型多重判定系数不够大</w:t>
      </w:r>
    </w:p>
    <w:p w14:paraId="35D15EF6"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）不能，因为多重判定系数会随着自变量增加不断趋近于</w:t>
      </w:r>
      <w:r>
        <w:rPr>
          <w:rFonts w:ascii="Times New Roman" w:eastAsia="宋体" w:hAnsi="Times New Roman"/>
        </w:rPr>
        <w:t>1</w:t>
      </w:r>
      <w:r>
        <w:rPr>
          <w:rFonts w:ascii="Times New Roman" w:eastAsia="宋体" w:hAnsi="Times New Roman"/>
        </w:rPr>
        <w:t>，只能通过调整的多重判定系数进行判断</w:t>
      </w:r>
    </w:p>
    <w:p w14:paraId="3C34C72E"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）不能，因为只有多重判定系数时信息不足，对该模型的了解度不够，需要结合</w:t>
      </w:r>
      <w:r>
        <w:rPr>
          <w:rFonts w:ascii="Times New Roman" w:eastAsia="宋体" w:hAnsi="Times New Roman"/>
        </w:rPr>
        <w:t>F</w:t>
      </w:r>
      <w:r>
        <w:rPr>
          <w:rFonts w:ascii="Times New Roman" w:eastAsia="宋体" w:hAnsi="Times New Roman"/>
        </w:rPr>
        <w:t>检验、</w:t>
      </w:r>
      <w:r>
        <w:rPr>
          <w:rFonts w:ascii="Times New Roman" w:eastAsia="宋体" w:hAnsi="Times New Roman"/>
        </w:rPr>
        <w:t>t</w:t>
      </w:r>
      <w:r>
        <w:rPr>
          <w:rFonts w:ascii="Times New Roman" w:eastAsia="宋体" w:hAnsi="Times New Roman"/>
        </w:rPr>
        <w:t>检验等检验以及其他数值结果一起判断</w:t>
      </w:r>
    </w:p>
    <w:p w14:paraId="4FC9F1F2" w14:textId="77777777" w:rsidR="00A65EC2" w:rsidRDefault="00000000">
      <w:r>
        <w:t xml:space="preserve"> </w:t>
      </w:r>
    </w:p>
    <w:p w14:paraId="1153C0A3" w14:textId="77777777" w:rsidR="00A65EC2" w:rsidRDefault="00000000">
      <w:r>
        <w:rPr>
          <w:rFonts w:ascii="Times New Roman" w:eastAsia="宋体" w:hAnsi="Times New Roman"/>
        </w:rPr>
        <w:t>58-</w:t>
      </w:r>
      <w:r>
        <w:rPr>
          <w:rFonts w:ascii="Times New Roman" w:eastAsia="宋体" w:hAnsi="Times New Roman"/>
        </w:rPr>
        <w:t>题目：下面哪项不在</w:t>
      </w:r>
      <w:r>
        <w:rPr>
          <w:rFonts w:ascii="Times New Roman" w:eastAsia="宋体" w:hAnsi="Times New Roman"/>
        </w:rPr>
        <w:t>SPSS “Analyze →Compare Means”</w:t>
      </w:r>
      <w:r>
        <w:rPr>
          <w:rFonts w:ascii="Times New Roman" w:eastAsia="宋体" w:hAnsi="Times New Roman"/>
        </w:rPr>
        <w:t>菜单中。（</w:t>
      </w:r>
      <w:r>
        <w:rPr>
          <w:rFonts w:ascii="Times New Roman" w:eastAsia="宋体" w:hAnsi="Times New Roman"/>
        </w:rPr>
        <w:t xml:space="preserve"> </w:t>
      </w:r>
      <w:r>
        <w:rPr>
          <w:rFonts w:ascii="Times New Roman" w:eastAsia="宋体" w:hAnsi="Times New Roman"/>
        </w:rPr>
        <w:t>）</w:t>
      </w:r>
      <w:r>
        <w:rPr>
          <w:rFonts w:ascii="Times New Roman" w:eastAsia="宋体" w:hAnsi="Times New Roman"/>
        </w:rPr>
        <w:t>[</w:t>
      </w:r>
      <w:r>
        <w:rPr>
          <w:rFonts w:ascii="Times New Roman" w:eastAsia="宋体" w:hAnsi="Times New Roman"/>
        </w:rPr>
        <w:t>题型：单选题</w:t>
      </w:r>
      <w:r>
        <w:rPr>
          <w:rFonts w:ascii="Times New Roman" w:eastAsia="宋体" w:hAnsi="Times New Roman"/>
        </w:rPr>
        <w:t>][</w:t>
      </w:r>
      <w:r>
        <w:rPr>
          <w:rFonts w:ascii="Times New Roman" w:eastAsia="宋体" w:hAnsi="Times New Roman"/>
        </w:rPr>
        <w:t>答案：</w:t>
      </w:r>
      <w:r>
        <w:rPr>
          <w:rFonts w:ascii="Times New Roman" w:eastAsia="宋体" w:hAnsi="Times New Roman"/>
        </w:rPr>
        <w:t>D]</w:t>
      </w:r>
    </w:p>
    <w:p w14:paraId="5511DA05" w14:textId="77777777" w:rsidR="00A65EC2" w:rsidRDefault="00000000">
      <w:r>
        <w:rPr>
          <w:rFonts w:ascii="Times New Roman" w:eastAsia="宋体" w:hAnsi="Times New Roman"/>
        </w:rPr>
        <w:t>58-</w:t>
      </w:r>
      <w:r>
        <w:rPr>
          <w:rFonts w:ascii="Times New Roman" w:eastAsia="宋体" w:hAnsi="Times New Roman"/>
        </w:rPr>
        <w:t>选项：</w:t>
      </w:r>
    </w:p>
    <w:p w14:paraId="28E5E37C"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w:t>
      </w:r>
      <w:r>
        <w:rPr>
          <w:rFonts w:ascii="Times New Roman" w:eastAsia="宋体" w:hAnsi="Times New Roman"/>
        </w:rPr>
        <w:t>Independent-Samples T Test</w:t>
      </w:r>
    </w:p>
    <w:p w14:paraId="1654D495"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w:t>
      </w:r>
      <w:r>
        <w:rPr>
          <w:rFonts w:ascii="Times New Roman" w:eastAsia="宋体" w:hAnsi="Times New Roman"/>
        </w:rPr>
        <w:t>one-way ANOVA</w:t>
      </w:r>
    </w:p>
    <w:p w14:paraId="4F6C0503"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w:t>
      </w:r>
      <w:r>
        <w:rPr>
          <w:rFonts w:ascii="Times New Roman" w:eastAsia="宋体" w:hAnsi="Times New Roman"/>
        </w:rPr>
        <w:t>Paired-Samples T Test</w:t>
      </w:r>
    </w:p>
    <w:p w14:paraId="7E09165C"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w:t>
      </w:r>
      <w:r>
        <w:rPr>
          <w:rFonts w:ascii="Times New Roman" w:eastAsia="宋体" w:hAnsi="Times New Roman"/>
        </w:rPr>
        <w:t>Explore</w:t>
      </w:r>
    </w:p>
    <w:p w14:paraId="3DABB232" w14:textId="77777777" w:rsidR="00A65EC2" w:rsidRDefault="00000000">
      <w:r>
        <w:t xml:space="preserve"> </w:t>
      </w:r>
    </w:p>
    <w:p w14:paraId="7EDFFBDB" w14:textId="77777777" w:rsidR="00A65EC2" w:rsidRDefault="00000000">
      <w:r>
        <w:rPr>
          <w:rFonts w:ascii="Times New Roman" w:eastAsia="宋体" w:hAnsi="Times New Roman"/>
        </w:rPr>
        <w:t>59-</w:t>
      </w:r>
      <w:r>
        <w:rPr>
          <w:rFonts w:ascii="Times New Roman" w:eastAsia="宋体" w:hAnsi="Times New Roman"/>
        </w:rPr>
        <w:t>题目：以下关于</w:t>
      </w:r>
      <w:r>
        <w:rPr>
          <w:rFonts w:ascii="Times New Roman" w:eastAsia="宋体" w:hAnsi="Times New Roman"/>
        </w:rPr>
        <w:t>K-</w:t>
      </w:r>
      <w:r>
        <w:rPr>
          <w:rFonts w:ascii="Times New Roman" w:eastAsia="宋体" w:hAnsi="Times New Roman"/>
        </w:rPr>
        <w:t>均值聚类法说法，错误的是（）。</w:t>
      </w:r>
      <w:r>
        <w:rPr>
          <w:rFonts w:ascii="Times New Roman" w:eastAsia="宋体" w:hAnsi="Times New Roman"/>
        </w:rPr>
        <w:t>[</w:t>
      </w:r>
      <w:r>
        <w:rPr>
          <w:rFonts w:ascii="Times New Roman" w:eastAsia="宋体" w:hAnsi="Times New Roman"/>
        </w:rPr>
        <w:t>题型：单选题</w:t>
      </w:r>
      <w:r>
        <w:rPr>
          <w:rFonts w:ascii="Times New Roman" w:eastAsia="宋体" w:hAnsi="Times New Roman"/>
        </w:rPr>
        <w:t>][</w:t>
      </w:r>
      <w:r>
        <w:rPr>
          <w:rFonts w:ascii="Times New Roman" w:eastAsia="宋体" w:hAnsi="Times New Roman"/>
        </w:rPr>
        <w:t>答案：</w:t>
      </w:r>
      <w:r>
        <w:rPr>
          <w:rFonts w:ascii="Times New Roman" w:eastAsia="宋体" w:hAnsi="Times New Roman"/>
        </w:rPr>
        <w:t>A]</w:t>
      </w:r>
    </w:p>
    <w:p w14:paraId="71CDFCA3" w14:textId="77777777" w:rsidR="00A65EC2" w:rsidRDefault="00000000">
      <w:r>
        <w:rPr>
          <w:rFonts w:ascii="Times New Roman" w:eastAsia="宋体" w:hAnsi="Times New Roman"/>
        </w:rPr>
        <w:t>59-</w:t>
      </w:r>
      <w:r>
        <w:rPr>
          <w:rFonts w:ascii="Times New Roman" w:eastAsia="宋体" w:hAnsi="Times New Roman"/>
        </w:rPr>
        <w:t>选项：</w:t>
      </w:r>
    </w:p>
    <w:p w14:paraId="0661F1A1"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）优于系统聚类法</w:t>
      </w:r>
    </w:p>
    <w:p w14:paraId="767F5D11"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）是一种快速聚类法</w:t>
      </w:r>
    </w:p>
    <w:p w14:paraId="0F223C21"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）适用于大样本</w:t>
      </w:r>
    </w:p>
    <w:p w14:paraId="2F6987A5"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）适用于均为连续型的变量</w:t>
      </w:r>
    </w:p>
    <w:p w14:paraId="7E858D9E" w14:textId="77777777" w:rsidR="00A65EC2" w:rsidRDefault="00000000">
      <w:r>
        <w:lastRenderedPageBreak/>
        <w:t xml:space="preserve"> </w:t>
      </w:r>
    </w:p>
    <w:p w14:paraId="6496EDF1" w14:textId="77777777" w:rsidR="00A65EC2" w:rsidRDefault="00000000">
      <w:r>
        <w:rPr>
          <w:rFonts w:ascii="Times New Roman" w:eastAsia="宋体" w:hAnsi="Times New Roman"/>
        </w:rPr>
        <w:t>60-</w:t>
      </w:r>
      <w:r>
        <w:rPr>
          <w:rFonts w:ascii="Times New Roman" w:eastAsia="宋体" w:hAnsi="Times New Roman"/>
        </w:rPr>
        <w:t>题目：下列指标中，属于存量指标的是（）。</w:t>
      </w:r>
      <w:r>
        <w:rPr>
          <w:rFonts w:ascii="Times New Roman" w:eastAsia="宋体" w:hAnsi="Times New Roman"/>
        </w:rPr>
        <w:t>[</w:t>
      </w:r>
      <w:r>
        <w:rPr>
          <w:rFonts w:ascii="Times New Roman" w:eastAsia="宋体" w:hAnsi="Times New Roman"/>
        </w:rPr>
        <w:t>题型：多选题</w:t>
      </w:r>
      <w:r>
        <w:rPr>
          <w:rFonts w:ascii="Times New Roman" w:eastAsia="宋体" w:hAnsi="Times New Roman"/>
        </w:rPr>
        <w:t>][</w:t>
      </w:r>
      <w:r>
        <w:rPr>
          <w:rFonts w:ascii="Times New Roman" w:eastAsia="宋体" w:hAnsi="Times New Roman"/>
        </w:rPr>
        <w:t>答案：</w:t>
      </w:r>
      <w:r>
        <w:rPr>
          <w:rFonts w:ascii="Times New Roman" w:eastAsia="宋体" w:hAnsi="Times New Roman"/>
        </w:rPr>
        <w:t>CE]</w:t>
      </w:r>
    </w:p>
    <w:p w14:paraId="0D332706" w14:textId="77777777" w:rsidR="00A65EC2" w:rsidRDefault="00000000">
      <w:r>
        <w:rPr>
          <w:rFonts w:ascii="Times New Roman" w:eastAsia="宋体" w:hAnsi="Times New Roman"/>
        </w:rPr>
        <w:t>60-</w:t>
      </w:r>
      <w:r>
        <w:rPr>
          <w:rFonts w:ascii="Times New Roman" w:eastAsia="宋体" w:hAnsi="Times New Roman"/>
        </w:rPr>
        <w:t>选项：</w:t>
      </w:r>
    </w:p>
    <w:p w14:paraId="7E6CB6F1"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）资金周转次数</w:t>
      </w:r>
    </w:p>
    <w:p w14:paraId="2BB32A5F"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）人均生产总值</w:t>
      </w:r>
    </w:p>
    <w:p w14:paraId="136D4ADE"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）银行存款余额</w:t>
      </w:r>
    </w:p>
    <w:p w14:paraId="62DDDDA5"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）固定资产投资额</w:t>
      </w:r>
    </w:p>
    <w:p w14:paraId="748CE937" w14:textId="77777777" w:rsidR="00A65EC2" w:rsidRDefault="00000000">
      <w:r>
        <w:rPr>
          <w:rFonts w:ascii="Times New Roman" w:eastAsia="宋体" w:hAnsi="Times New Roman"/>
        </w:rPr>
        <w:t>（</w:t>
      </w:r>
      <w:r>
        <w:rPr>
          <w:rFonts w:ascii="Times New Roman" w:eastAsia="宋体" w:hAnsi="Times New Roman"/>
        </w:rPr>
        <w:t>E</w:t>
      </w:r>
      <w:r>
        <w:rPr>
          <w:rFonts w:ascii="Times New Roman" w:eastAsia="宋体" w:hAnsi="Times New Roman"/>
        </w:rPr>
        <w:t>）资产总额</w:t>
      </w:r>
    </w:p>
    <w:p w14:paraId="5CDBE0DC" w14:textId="77777777" w:rsidR="00A65EC2" w:rsidRDefault="00000000">
      <w:r>
        <w:t xml:space="preserve"> </w:t>
      </w:r>
    </w:p>
    <w:p w14:paraId="7A4E37C0" w14:textId="77777777" w:rsidR="00A65EC2" w:rsidRDefault="00000000">
      <w:r>
        <w:rPr>
          <w:rFonts w:ascii="Times New Roman" w:eastAsia="宋体" w:hAnsi="Times New Roman"/>
        </w:rPr>
        <w:t>61-</w:t>
      </w:r>
      <w:r>
        <w:rPr>
          <w:rFonts w:ascii="Times New Roman" w:eastAsia="宋体" w:hAnsi="Times New Roman"/>
        </w:rPr>
        <w:t>题目：文案资料评估需要满足的要求有（）。</w:t>
      </w:r>
      <w:r>
        <w:rPr>
          <w:rFonts w:ascii="Times New Roman" w:eastAsia="宋体" w:hAnsi="Times New Roman"/>
        </w:rPr>
        <w:t>[</w:t>
      </w:r>
      <w:r>
        <w:rPr>
          <w:rFonts w:ascii="Times New Roman" w:eastAsia="宋体" w:hAnsi="Times New Roman"/>
        </w:rPr>
        <w:t>题型：多选题</w:t>
      </w:r>
      <w:r>
        <w:rPr>
          <w:rFonts w:ascii="Times New Roman" w:eastAsia="宋体" w:hAnsi="Times New Roman"/>
        </w:rPr>
        <w:t>][</w:t>
      </w:r>
      <w:r>
        <w:rPr>
          <w:rFonts w:ascii="Times New Roman" w:eastAsia="宋体" w:hAnsi="Times New Roman"/>
        </w:rPr>
        <w:t>答案：</w:t>
      </w:r>
      <w:r>
        <w:rPr>
          <w:rFonts w:ascii="Times New Roman" w:eastAsia="宋体" w:hAnsi="Times New Roman"/>
        </w:rPr>
        <w:t>ABCDE]</w:t>
      </w:r>
    </w:p>
    <w:p w14:paraId="25BDCD2B" w14:textId="77777777" w:rsidR="00A65EC2" w:rsidRDefault="00000000">
      <w:r>
        <w:rPr>
          <w:rFonts w:ascii="Times New Roman" w:eastAsia="宋体" w:hAnsi="Times New Roman"/>
        </w:rPr>
        <w:t>61-</w:t>
      </w:r>
      <w:r>
        <w:rPr>
          <w:rFonts w:ascii="Times New Roman" w:eastAsia="宋体" w:hAnsi="Times New Roman"/>
        </w:rPr>
        <w:t>选项：</w:t>
      </w:r>
    </w:p>
    <w:p w14:paraId="7D74AD61"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）广泛性</w:t>
      </w:r>
    </w:p>
    <w:p w14:paraId="002C5C60"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）准确性</w:t>
      </w:r>
    </w:p>
    <w:p w14:paraId="40E08559"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）时效性</w:t>
      </w:r>
    </w:p>
    <w:p w14:paraId="00688333"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）针对性</w:t>
      </w:r>
    </w:p>
    <w:p w14:paraId="447DF18D" w14:textId="77777777" w:rsidR="00A65EC2" w:rsidRDefault="00000000">
      <w:r>
        <w:rPr>
          <w:rFonts w:ascii="Times New Roman" w:eastAsia="宋体" w:hAnsi="Times New Roman"/>
        </w:rPr>
        <w:t>（</w:t>
      </w:r>
      <w:r>
        <w:rPr>
          <w:rFonts w:ascii="Times New Roman" w:eastAsia="宋体" w:hAnsi="Times New Roman"/>
        </w:rPr>
        <w:t>E</w:t>
      </w:r>
      <w:r>
        <w:rPr>
          <w:rFonts w:ascii="Times New Roman" w:eastAsia="宋体" w:hAnsi="Times New Roman"/>
        </w:rPr>
        <w:t>）连续性</w:t>
      </w:r>
    </w:p>
    <w:p w14:paraId="2EA886A4" w14:textId="77777777" w:rsidR="00A65EC2" w:rsidRDefault="00000000">
      <w:r>
        <w:t xml:space="preserve"> </w:t>
      </w:r>
    </w:p>
    <w:p w14:paraId="12421055" w14:textId="77777777" w:rsidR="00A65EC2" w:rsidRDefault="00000000">
      <w:r>
        <w:rPr>
          <w:rFonts w:ascii="Times New Roman" w:eastAsia="宋体" w:hAnsi="Times New Roman"/>
        </w:rPr>
        <w:t>62-</w:t>
      </w:r>
      <w:r>
        <w:rPr>
          <w:rFonts w:ascii="Times New Roman" w:eastAsia="宋体" w:hAnsi="Times New Roman"/>
        </w:rPr>
        <w:t>题目：招聘调查员的素质要求包括（）。</w:t>
      </w:r>
      <w:r>
        <w:rPr>
          <w:rFonts w:ascii="Times New Roman" w:eastAsia="宋体" w:hAnsi="Times New Roman"/>
        </w:rPr>
        <w:t>[</w:t>
      </w:r>
      <w:r>
        <w:rPr>
          <w:rFonts w:ascii="Times New Roman" w:eastAsia="宋体" w:hAnsi="Times New Roman"/>
        </w:rPr>
        <w:t>题型：多选题</w:t>
      </w:r>
      <w:r>
        <w:rPr>
          <w:rFonts w:ascii="Times New Roman" w:eastAsia="宋体" w:hAnsi="Times New Roman"/>
        </w:rPr>
        <w:t>][</w:t>
      </w:r>
      <w:r>
        <w:rPr>
          <w:rFonts w:ascii="Times New Roman" w:eastAsia="宋体" w:hAnsi="Times New Roman"/>
        </w:rPr>
        <w:t>答案：</w:t>
      </w:r>
      <w:r>
        <w:rPr>
          <w:rFonts w:ascii="Times New Roman" w:eastAsia="宋体" w:hAnsi="Times New Roman"/>
        </w:rPr>
        <w:t>ABCDE]</w:t>
      </w:r>
    </w:p>
    <w:p w14:paraId="0B793CB0" w14:textId="77777777" w:rsidR="00A65EC2" w:rsidRDefault="00000000">
      <w:r>
        <w:rPr>
          <w:rFonts w:ascii="Times New Roman" w:eastAsia="宋体" w:hAnsi="Times New Roman"/>
        </w:rPr>
        <w:t>62-</w:t>
      </w:r>
      <w:r>
        <w:rPr>
          <w:rFonts w:ascii="Times New Roman" w:eastAsia="宋体" w:hAnsi="Times New Roman"/>
        </w:rPr>
        <w:t>选项：</w:t>
      </w:r>
    </w:p>
    <w:p w14:paraId="4519DB11"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）诚实与认真</w:t>
      </w:r>
    </w:p>
    <w:p w14:paraId="0BF5FEAF"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）责任心强</w:t>
      </w:r>
    </w:p>
    <w:p w14:paraId="77383B70"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）对调查有兴趣和信心</w:t>
      </w:r>
    </w:p>
    <w:p w14:paraId="434D3CE9"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）对调查对象有一定的了解</w:t>
      </w:r>
    </w:p>
    <w:p w14:paraId="05268EFD" w14:textId="77777777" w:rsidR="00A65EC2" w:rsidRDefault="00000000">
      <w:r>
        <w:rPr>
          <w:rFonts w:ascii="Times New Roman" w:eastAsia="宋体" w:hAnsi="Times New Roman"/>
        </w:rPr>
        <w:t>（</w:t>
      </w:r>
      <w:r>
        <w:rPr>
          <w:rFonts w:ascii="Times New Roman" w:eastAsia="宋体" w:hAnsi="Times New Roman"/>
        </w:rPr>
        <w:t>E</w:t>
      </w:r>
      <w:r>
        <w:rPr>
          <w:rFonts w:ascii="Times New Roman" w:eastAsia="宋体" w:hAnsi="Times New Roman"/>
        </w:rPr>
        <w:t>）健康的体魄</w:t>
      </w:r>
    </w:p>
    <w:p w14:paraId="3348394E" w14:textId="77777777" w:rsidR="00A65EC2" w:rsidRDefault="00000000">
      <w:r>
        <w:t xml:space="preserve"> </w:t>
      </w:r>
    </w:p>
    <w:p w14:paraId="74CB446B" w14:textId="77777777" w:rsidR="00A65EC2" w:rsidRDefault="00000000">
      <w:r>
        <w:rPr>
          <w:rFonts w:ascii="Times New Roman" w:eastAsia="宋体" w:hAnsi="Times New Roman"/>
        </w:rPr>
        <w:lastRenderedPageBreak/>
        <w:t>63-</w:t>
      </w:r>
      <w:r>
        <w:rPr>
          <w:rFonts w:ascii="Times New Roman" w:eastAsia="宋体" w:hAnsi="Times New Roman"/>
        </w:rPr>
        <w:t>题目：下列属于定序数据的有（</w:t>
      </w:r>
      <w:r>
        <w:rPr>
          <w:rFonts w:ascii="Times New Roman" w:eastAsia="宋体" w:hAnsi="Times New Roman"/>
        </w:rPr>
        <w:t xml:space="preserve"> </w:t>
      </w:r>
      <w:r>
        <w:rPr>
          <w:rFonts w:ascii="Times New Roman" w:eastAsia="宋体" w:hAnsi="Times New Roman"/>
        </w:rPr>
        <w:t>）。</w:t>
      </w:r>
      <w:r>
        <w:rPr>
          <w:rFonts w:ascii="Times New Roman" w:eastAsia="宋体" w:hAnsi="Times New Roman"/>
        </w:rPr>
        <w:t>[</w:t>
      </w:r>
      <w:r>
        <w:rPr>
          <w:rFonts w:ascii="Times New Roman" w:eastAsia="宋体" w:hAnsi="Times New Roman"/>
        </w:rPr>
        <w:t>题型：多选题</w:t>
      </w:r>
      <w:r>
        <w:rPr>
          <w:rFonts w:ascii="Times New Roman" w:eastAsia="宋体" w:hAnsi="Times New Roman"/>
        </w:rPr>
        <w:t>][</w:t>
      </w:r>
      <w:r>
        <w:rPr>
          <w:rFonts w:ascii="Times New Roman" w:eastAsia="宋体" w:hAnsi="Times New Roman"/>
        </w:rPr>
        <w:t>答案：</w:t>
      </w:r>
      <w:r>
        <w:rPr>
          <w:rFonts w:ascii="Times New Roman" w:eastAsia="宋体" w:hAnsi="Times New Roman"/>
        </w:rPr>
        <w:t>BD]</w:t>
      </w:r>
    </w:p>
    <w:p w14:paraId="350CA9F8" w14:textId="77777777" w:rsidR="00A65EC2" w:rsidRDefault="00000000">
      <w:r>
        <w:rPr>
          <w:rFonts w:ascii="Times New Roman" w:eastAsia="宋体" w:hAnsi="Times New Roman"/>
        </w:rPr>
        <w:t>63-</w:t>
      </w:r>
      <w:r>
        <w:rPr>
          <w:rFonts w:ascii="Times New Roman" w:eastAsia="宋体" w:hAnsi="Times New Roman"/>
        </w:rPr>
        <w:t>选项：</w:t>
      </w:r>
    </w:p>
    <w:p w14:paraId="41E1548D"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）性别分组数据</w:t>
      </w:r>
    </w:p>
    <w:p w14:paraId="7C758DAB"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）受教育程度分组数据</w:t>
      </w:r>
    </w:p>
    <w:p w14:paraId="44C8E144"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）年龄分组数据</w:t>
      </w:r>
    </w:p>
    <w:p w14:paraId="6976C930"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）收入分等数据</w:t>
      </w:r>
    </w:p>
    <w:p w14:paraId="0D112E54" w14:textId="77777777" w:rsidR="00A65EC2" w:rsidRDefault="00000000">
      <w:r>
        <w:rPr>
          <w:rFonts w:ascii="Times New Roman" w:eastAsia="宋体" w:hAnsi="Times New Roman"/>
        </w:rPr>
        <w:t>（</w:t>
      </w:r>
      <w:r>
        <w:rPr>
          <w:rFonts w:ascii="Times New Roman" w:eastAsia="宋体" w:hAnsi="Times New Roman"/>
        </w:rPr>
        <w:t>E</w:t>
      </w:r>
      <w:r>
        <w:rPr>
          <w:rFonts w:ascii="Times New Roman" w:eastAsia="宋体" w:hAnsi="Times New Roman"/>
        </w:rPr>
        <w:t>）婚姻状况分组数据</w:t>
      </w:r>
    </w:p>
    <w:p w14:paraId="672AF19A" w14:textId="77777777" w:rsidR="00A65EC2" w:rsidRDefault="00000000">
      <w:r>
        <w:t xml:space="preserve"> </w:t>
      </w:r>
    </w:p>
    <w:p w14:paraId="75839DC6" w14:textId="77777777" w:rsidR="00A65EC2" w:rsidRDefault="00000000">
      <w:r>
        <w:rPr>
          <w:rFonts w:ascii="Times New Roman" w:eastAsia="宋体" w:hAnsi="Times New Roman"/>
        </w:rPr>
        <w:t>64-</w:t>
      </w:r>
      <w:r>
        <w:rPr>
          <w:rFonts w:ascii="Times New Roman" w:eastAsia="宋体" w:hAnsi="Times New Roman"/>
        </w:rPr>
        <w:t>题目：主持人在定性调查执行前必须要做的充分准备是（</w:t>
      </w:r>
      <w:r>
        <w:rPr>
          <w:rFonts w:ascii="Times New Roman" w:eastAsia="宋体" w:hAnsi="Times New Roman"/>
        </w:rPr>
        <w:t xml:space="preserve"> </w:t>
      </w:r>
      <w:r>
        <w:rPr>
          <w:rFonts w:ascii="Times New Roman" w:eastAsia="宋体" w:hAnsi="Times New Roman"/>
        </w:rPr>
        <w:t>）。</w:t>
      </w:r>
      <w:r>
        <w:rPr>
          <w:rFonts w:ascii="Times New Roman" w:eastAsia="宋体" w:hAnsi="Times New Roman"/>
        </w:rPr>
        <w:t>[</w:t>
      </w:r>
      <w:r>
        <w:rPr>
          <w:rFonts w:ascii="Times New Roman" w:eastAsia="宋体" w:hAnsi="Times New Roman"/>
        </w:rPr>
        <w:t>题型：多选题</w:t>
      </w:r>
      <w:r>
        <w:rPr>
          <w:rFonts w:ascii="Times New Roman" w:eastAsia="宋体" w:hAnsi="Times New Roman"/>
        </w:rPr>
        <w:t>][</w:t>
      </w:r>
      <w:r>
        <w:rPr>
          <w:rFonts w:ascii="Times New Roman" w:eastAsia="宋体" w:hAnsi="Times New Roman"/>
        </w:rPr>
        <w:t>答案：</w:t>
      </w:r>
      <w:r>
        <w:rPr>
          <w:rFonts w:ascii="Times New Roman" w:eastAsia="宋体" w:hAnsi="Times New Roman"/>
        </w:rPr>
        <w:t>CD]</w:t>
      </w:r>
    </w:p>
    <w:p w14:paraId="5548A64C" w14:textId="77777777" w:rsidR="00A65EC2" w:rsidRDefault="00000000">
      <w:r>
        <w:rPr>
          <w:rFonts w:ascii="Times New Roman" w:eastAsia="宋体" w:hAnsi="Times New Roman"/>
        </w:rPr>
        <w:t>64-</w:t>
      </w:r>
      <w:r>
        <w:rPr>
          <w:rFonts w:ascii="Times New Roman" w:eastAsia="宋体" w:hAnsi="Times New Roman"/>
        </w:rPr>
        <w:t>选项：</w:t>
      </w:r>
    </w:p>
    <w:p w14:paraId="5F2084B4"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）与研究对象执行前预先见面</w:t>
      </w:r>
    </w:p>
    <w:p w14:paraId="7D8FD816"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）对最终的研究结果下结论</w:t>
      </w:r>
    </w:p>
    <w:p w14:paraId="1261B703"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）对研究对象的深度沉浸</w:t>
      </w:r>
    </w:p>
    <w:p w14:paraId="49B69AAC"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）对讨论大纲内容的熟悉</w:t>
      </w:r>
    </w:p>
    <w:p w14:paraId="7D58953E" w14:textId="77777777" w:rsidR="00A65EC2" w:rsidRDefault="00000000">
      <w:r>
        <w:rPr>
          <w:rFonts w:ascii="Times New Roman" w:eastAsia="宋体" w:hAnsi="Times New Roman"/>
        </w:rPr>
        <w:t>（</w:t>
      </w:r>
      <w:r>
        <w:rPr>
          <w:rFonts w:ascii="Times New Roman" w:eastAsia="宋体" w:hAnsi="Times New Roman"/>
        </w:rPr>
        <w:t>E</w:t>
      </w:r>
      <w:r>
        <w:rPr>
          <w:rFonts w:ascii="Times New Roman" w:eastAsia="宋体" w:hAnsi="Times New Roman"/>
        </w:rPr>
        <w:t>）预先撰写报告</w:t>
      </w:r>
    </w:p>
    <w:p w14:paraId="4A6266C8" w14:textId="77777777" w:rsidR="00A65EC2" w:rsidRDefault="00000000">
      <w:r>
        <w:t xml:space="preserve"> </w:t>
      </w:r>
    </w:p>
    <w:p w14:paraId="3C0DD8DA" w14:textId="77777777" w:rsidR="00A65EC2" w:rsidRDefault="00000000">
      <w:r>
        <w:rPr>
          <w:rFonts w:ascii="Times New Roman" w:eastAsia="宋体" w:hAnsi="Times New Roman"/>
        </w:rPr>
        <w:t>65-</w:t>
      </w:r>
      <w:r>
        <w:rPr>
          <w:rFonts w:ascii="Times New Roman" w:eastAsia="宋体" w:hAnsi="Times New Roman"/>
        </w:rPr>
        <w:t>题目：下列问卷设计问题可能导致计量误差的有（）。</w:t>
      </w:r>
      <w:r>
        <w:rPr>
          <w:rFonts w:ascii="Times New Roman" w:eastAsia="宋体" w:hAnsi="Times New Roman"/>
        </w:rPr>
        <w:t>[</w:t>
      </w:r>
      <w:r>
        <w:rPr>
          <w:rFonts w:ascii="Times New Roman" w:eastAsia="宋体" w:hAnsi="Times New Roman"/>
        </w:rPr>
        <w:t>题型：多选题</w:t>
      </w:r>
      <w:r>
        <w:rPr>
          <w:rFonts w:ascii="Times New Roman" w:eastAsia="宋体" w:hAnsi="Times New Roman"/>
        </w:rPr>
        <w:t>][</w:t>
      </w:r>
      <w:r>
        <w:rPr>
          <w:rFonts w:ascii="Times New Roman" w:eastAsia="宋体" w:hAnsi="Times New Roman"/>
        </w:rPr>
        <w:t>答案：</w:t>
      </w:r>
      <w:r>
        <w:rPr>
          <w:rFonts w:ascii="Times New Roman" w:eastAsia="宋体" w:hAnsi="Times New Roman"/>
        </w:rPr>
        <w:t>BCD]</w:t>
      </w:r>
    </w:p>
    <w:p w14:paraId="7A4506FF" w14:textId="77777777" w:rsidR="00A65EC2" w:rsidRDefault="00000000">
      <w:r>
        <w:rPr>
          <w:rFonts w:ascii="Times New Roman" w:eastAsia="宋体" w:hAnsi="Times New Roman"/>
        </w:rPr>
        <w:t>65-</w:t>
      </w:r>
      <w:r>
        <w:rPr>
          <w:rFonts w:ascii="Times New Roman" w:eastAsia="宋体" w:hAnsi="Times New Roman"/>
        </w:rPr>
        <w:t>选项：</w:t>
      </w:r>
    </w:p>
    <w:p w14:paraId="452A62BE"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）缺少调查员信息</w:t>
      </w:r>
    </w:p>
    <w:p w14:paraId="061AE17A"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）使用了专业行话</w:t>
      </w:r>
    </w:p>
    <w:p w14:paraId="5048BF9D"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）概念模糊</w:t>
      </w:r>
    </w:p>
    <w:p w14:paraId="11EBD004"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）措辞不当</w:t>
      </w:r>
    </w:p>
    <w:p w14:paraId="1E97E519" w14:textId="77777777" w:rsidR="00A65EC2" w:rsidRDefault="00000000">
      <w:r>
        <w:rPr>
          <w:rFonts w:ascii="Times New Roman" w:eastAsia="宋体" w:hAnsi="Times New Roman"/>
        </w:rPr>
        <w:t>（</w:t>
      </w:r>
      <w:r>
        <w:rPr>
          <w:rFonts w:ascii="Times New Roman" w:eastAsia="宋体" w:hAnsi="Times New Roman"/>
        </w:rPr>
        <w:t>E</w:t>
      </w:r>
      <w:r>
        <w:rPr>
          <w:rFonts w:ascii="Times New Roman" w:eastAsia="宋体" w:hAnsi="Times New Roman"/>
        </w:rPr>
        <w:t>）问卷排版</w:t>
      </w:r>
    </w:p>
    <w:p w14:paraId="443CBA09" w14:textId="77777777" w:rsidR="00A65EC2" w:rsidRDefault="00000000">
      <w:r>
        <w:t xml:space="preserve"> </w:t>
      </w:r>
    </w:p>
    <w:p w14:paraId="68B9CFD2" w14:textId="77777777" w:rsidR="00A65EC2" w:rsidRDefault="00000000">
      <w:r>
        <w:rPr>
          <w:rFonts w:ascii="Times New Roman" w:eastAsia="宋体" w:hAnsi="Times New Roman"/>
        </w:rPr>
        <w:lastRenderedPageBreak/>
        <w:t>66-</w:t>
      </w:r>
      <w:r>
        <w:rPr>
          <w:rFonts w:ascii="Times New Roman" w:eastAsia="宋体" w:hAnsi="Times New Roman"/>
        </w:rPr>
        <w:t>题目：问卷中问题的间接表述方法主要包括（</w:t>
      </w:r>
      <w:r>
        <w:rPr>
          <w:rFonts w:ascii="Times New Roman" w:eastAsia="宋体" w:hAnsi="Times New Roman"/>
        </w:rPr>
        <w:t xml:space="preserve"> </w:t>
      </w:r>
      <w:r>
        <w:rPr>
          <w:rFonts w:ascii="Times New Roman" w:eastAsia="宋体" w:hAnsi="Times New Roman"/>
        </w:rPr>
        <w:t>）</w:t>
      </w:r>
      <w:r>
        <w:rPr>
          <w:rFonts w:ascii="Times New Roman" w:eastAsia="宋体" w:hAnsi="Times New Roman"/>
        </w:rPr>
        <w:t>[</w:t>
      </w:r>
      <w:r>
        <w:rPr>
          <w:rFonts w:ascii="Times New Roman" w:eastAsia="宋体" w:hAnsi="Times New Roman"/>
        </w:rPr>
        <w:t>题型：多选题</w:t>
      </w:r>
      <w:r>
        <w:rPr>
          <w:rFonts w:ascii="Times New Roman" w:eastAsia="宋体" w:hAnsi="Times New Roman"/>
        </w:rPr>
        <w:t>][</w:t>
      </w:r>
      <w:r>
        <w:rPr>
          <w:rFonts w:ascii="Times New Roman" w:eastAsia="宋体" w:hAnsi="Times New Roman"/>
        </w:rPr>
        <w:t>答案：</w:t>
      </w:r>
      <w:r>
        <w:rPr>
          <w:rFonts w:ascii="Times New Roman" w:eastAsia="宋体" w:hAnsi="Times New Roman"/>
        </w:rPr>
        <w:t>DE]</w:t>
      </w:r>
    </w:p>
    <w:p w14:paraId="3B66A25A" w14:textId="77777777" w:rsidR="00A65EC2" w:rsidRDefault="00000000">
      <w:r>
        <w:rPr>
          <w:rFonts w:ascii="Times New Roman" w:eastAsia="宋体" w:hAnsi="Times New Roman"/>
        </w:rPr>
        <w:t>66-</w:t>
      </w:r>
      <w:r>
        <w:rPr>
          <w:rFonts w:ascii="Times New Roman" w:eastAsia="宋体" w:hAnsi="Times New Roman"/>
        </w:rPr>
        <w:t>选项：</w:t>
      </w:r>
    </w:p>
    <w:p w14:paraId="6B6F2239"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）简单询问法</w:t>
      </w:r>
    </w:p>
    <w:p w14:paraId="2180C225"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）释疑法</w:t>
      </w:r>
    </w:p>
    <w:p w14:paraId="63A4CC66"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）假定法</w:t>
      </w:r>
    </w:p>
    <w:p w14:paraId="44423F6B"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）转移法</w:t>
      </w:r>
    </w:p>
    <w:p w14:paraId="3C87C7F5" w14:textId="77777777" w:rsidR="00A65EC2" w:rsidRDefault="00000000">
      <w:r>
        <w:rPr>
          <w:rFonts w:ascii="Times New Roman" w:eastAsia="宋体" w:hAnsi="Times New Roman"/>
        </w:rPr>
        <w:t>（</w:t>
      </w:r>
      <w:r>
        <w:rPr>
          <w:rFonts w:ascii="Times New Roman" w:eastAsia="宋体" w:hAnsi="Times New Roman"/>
        </w:rPr>
        <w:t>E</w:t>
      </w:r>
      <w:r>
        <w:rPr>
          <w:rFonts w:ascii="Times New Roman" w:eastAsia="宋体" w:hAnsi="Times New Roman"/>
        </w:rPr>
        <w:t>）情景法</w:t>
      </w:r>
    </w:p>
    <w:p w14:paraId="400EE4E9" w14:textId="77777777" w:rsidR="00A65EC2" w:rsidRDefault="00000000">
      <w:r>
        <w:t xml:space="preserve"> </w:t>
      </w:r>
    </w:p>
    <w:p w14:paraId="16708F7F" w14:textId="77777777" w:rsidR="00A65EC2" w:rsidRDefault="00000000">
      <w:r>
        <w:rPr>
          <w:rFonts w:ascii="Times New Roman" w:eastAsia="宋体" w:hAnsi="Times New Roman"/>
        </w:rPr>
        <w:t>67-</w:t>
      </w:r>
      <w:r>
        <w:rPr>
          <w:rFonts w:ascii="Times New Roman" w:eastAsia="宋体" w:hAnsi="Times New Roman"/>
        </w:rPr>
        <w:t>题目：书面调查报告的科学性和真实性体现在过程上是（</w:t>
      </w:r>
      <w:r>
        <w:rPr>
          <w:rFonts w:ascii="Times New Roman" w:eastAsia="宋体" w:hAnsi="Times New Roman"/>
        </w:rPr>
        <w:t xml:space="preserve"> </w:t>
      </w:r>
      <w:r>
        <w:rPr>
          <w:rFonts w:ascii="Times New Roman" w:eastAsia="宋体" w:hAnsi="Times New Roman"/>
        </w:rPr>
        <w:t>）。</w:t>
      </w:r>
      <w:r>
        <w:rPr>
          <w:rFonts w:ascii="Times New Roman" w:eastAsia="宋体" w:hAnsi="Times New Roman"/>
        </w:rPr>
        <w:t>[</w:t>
      </w:r>
      <w:r>
        <w:rPr>
          <w:rFonts w:ascii="Times New Roman" w:eastAsia="宋体" w:hAnsi="Times New Roman"/>
        </w:rPr>
        <w:t>题型：多选题</w:t>
      </w:r>
      <w:r>
        <w:rPr>
          <w:rFonts w:ascii="Times New Roman" w:eastAsia="宋体" w:hAnsi="Times New Roman"/>
        </w:rPr>
        <w:t>][</w:t>
      </w:r>
      <w:r>
        <w:rPr>
          <w:rFonts w:ascii="Times New Roman" w:eastAsia="宋体" w:hAnsi="Times New Roman"/>
        </w:rPr>
        <w:t>答案：</w:t>
      </w:r>
      <w:r>
        <w:rPr>
          <w:rFonts w:ascii="Times New Roman" w:eastAsia="宋体" w:hAnsi="Times New Roman"/>
        </w:rPr>
        <w:t>AC]</w:t>
      </w:r>
    </w:p>
    <w:p w14:paraId="773DAE3C" w14:textId="77777777" w:rsidR="00A65EC2" w:rsidRDefault="00000000">
      <w:r>
        <w:rPr>
          <w:rFonts w:ascii="Times New Roman" w:eastAsia="宋体" w:hAnsi="Times New Roman"/>
        </w:rPr>
        <w:t>67-</w:t>
      </w:r>
      <w:r>
        <w:rPr>
          <w:rFonts w:ascii="Times New Roman" w:eastAsia="宋体" w:hAnsi="Times New Roman"/>
        </w:rPr>
        <w:t>选项：</w:t>
      </w:r>
    </w:p>
    <w:p w14:paraId="14522F5B"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）调查设计</w:t>
      </w:r>
    </w:p>
    <w:p w14:paraId="2FEF7DC4"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）问题界定</w:t>
      </w:r>
    </w:p>
    <w:p w14:paraId="11B89B87"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）操作过程的实施</w:t>
      </w:r>
    </w:p>
    <w:p w14:paraId="72333CEB"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）问卷调查</w:t>
      </w:r>
    </w:p>
    <w:p w14:paraId="32B4EA06" w14:textId="77777777" w:rsidR="00A65EC2" w:rsidRDefault="00000000">
      <w:r>
        <w:rPr>
          <w:rFonts w:ascii="Times New Roman" w:eastAsia="宋体" w:hAnsi="Times New Roman"/>
        </w:rPr>
        <w:t>（</w:t>
      </w:r>
      <w:r>
        <w:rPr>
          <w:rFonts w:ascii="Times New Roman" w:eastAsia="宋体" w:hAnsi="Times New Roman"/>
        </w:rPr>
        <w:t>E</w:t>
      </w:r>
      <w:r>
        <w:rPr>
          <w:rFonts w:ascii="Times New Roman" w:eastAsia="宋体" w:hAnsi="Times New Roman"/>
        </w:rPr>
        <w:t>）模型检验</w:t>
      </w:r>
    </w:p>
    <w:p w14:paraId="6182BC53" w14:textId="77777777" w:rsidR="00A65EC2" w:rsidRDefault="00000000">
      <w:r>
        <w:t xml:space="preserve"> </w:t>
      </w:r>
    </w:p>
    <w:p w14:paraId="6F7F9550" w14:textId="77777777" w:rsidR="00A65EC2" w:rsidRDefault="00000000">
      <w:r>
        <w:rPr>
          <w:rFonts w:ascii="Times New Roman" w:eastAsia="宋体" w:hAnsi="Times New Roman"/>
        </w:rPr>
        <w:t>68-</w:t>
      </w:r>
      <w:r>
        <w:rPr>
          <w:rFonts w:ascii="Times New Roman" w:eastAsia="宋体" w:hAnsi="Times New Roman"/>
        </w:rPr>
        <w:t>题目：概率密度曲线（　　）。</w:t>
      </w:r>
      <w:r>
        <w:rPr>
          <w:rFonts w:ascii="Times New Roman" w:eastAsia="宋体" w:hAnsi="Times New Roman"/>
        </w:rPr>
        <w:t>[</w:t>
      </w:r>
      <w:r>
        <w:rPr>
          <w:rFonts w:ascii="Times New Roman" w:eastAsia="宋体" w:hAnsi="Times New Roman"/>
        </w:rPr>
        <w:t>题型：多选题</w:t>
      </w:r>
      <w:r>
        <w:rPr>
          <w:rFonts w:ascii="Times New Roman" w:eastAsia="宋体" w:hAnsi="Times New Roman"/>
        </w:rPr>
        <w:t>][</w:t>
      </w:r>
      <w:r>
        <w:rPr>
          <w:rFonts w:ascii="Times New Roman" w:eastAsia="宋体" w:hAnsi="Times New Roman"/>
        </w:rPr>
        <w:t>答案：</w:t>
      </w:r>
      <w:r>
        <w:rPr>
          <w:rFonts w:ascii="Times New Roman" w:eastAsia="宋体" w:hAnsi="Times New Roman"/>
        </w:rPr>
        <w:t>AD]</w:t>
      </w:r>
    </w:p>
    <w:p w14:paraId="0C90241D" w14:textId="77777777" w:rsidR="00A65EC2" w:rsidRDefault="00000000">
      <w:r>
        <w:rPr>
          <w:rFonts w:ascii="Times New Roman" w:eastAsia="宋体" w:hAnsi="Times New Roman"/>
        </w:rPr>
        <w:t>68-</w:t>
      </w:r>
      <w:r>
        <w:rPr>
          <w:rFonts w:ascii="Times New Roman" w:eastAsia="宋体" w:hAnsi="Times New Roman"/>
        </w:rPr>
        <w:t>选项：</w:t>
      </w:r>
    </w:p>
    <w:p w14:paraId="10C61E5E"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）位于</w:t>
      </w:r>
      <w:r>
        <w:rPr>
          <w:rFonts w:ascii="Times New Roman" w:eastAsia="宋体" w:hAnsi="Times New Roman"/>
        </w:rPr>
        <w:t>X</w:t>
      </w:r>
      <w:r>
        <w:rPr>
          <w:rFonts w:ascii="Times New Roman" w:eastAsia="宋体" w:hAnsi="Times New Roman"/>
        </w:rPr>
        <w:t>轴的上方</w:t>
      </w:r>
    </w:p>
    <w:p w14:paraId="1B87A79C"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）位于</w:t>
      </w:r>
      <w:r>
        <w:rPr>
          <w:rFonts w:ascii="Times New Roman" w:eastAsia="宋体" w:hAnsi="Times New Roman"/>
        </w:rPr>
        <w:t>X</w:t>
      </w:r>
      <w:r>
        <w:rPr>
          <w:rFonts w:ascii="Times New Roman" w:eastAsia="宋体" w:hAnsi="Times New Roman"/>
        </w:rPr>
        <w:t>轴的下方</w:t>
      </w:r>
    </w:p>
    <w:p w14:paraId="3E35CCA3"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）与</w:t>
      </w:r>
      <w:r>
        <w:rPr>
          <w:rFonts w:ascii="Times New Roman" w:eastAsia="宋体" w:hAnsi="Times New Roman"/>
        </w:rPr>
        <w:t>X</w:t>
      </w:r>
      <w:r>
        <w:rPr>
          <w:rFonts w:ascii="Times New Roman" w:eastAsia="宋体" w:hAnsi="Times New Roman"/>
        </w:rPr>
        <w:t>轴之间的面积为</w:t>
      </w:r>
      <w:r>
        <w:rPr>
          <w:rFonts w:ascii="Times New Roman" w:eastAsia="宋体" w:hAnsi="Times New Roman"/>
        </w:rPr>
        <w:t>0</w:t>
      </w:r>
    </w:p>
    <w:p w14:paraId="30F84F33"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）与</w:t>
      </w:r>
      <w:r>
        <w:rPr>
          <w:rFonts w:ascii="Times New Roman" w:eastAsia="宋体" w:hAnsi="Times New Roman"/>
        </w:rPr>
        <w:t>X</w:t>
      </w:r>
      <w:r>
        <w:rPr>
          <w:rFonts w:ascii="Times New Roman" w:eastAsia="宋体" w:hAnsi="Times New Roman"/>
        </w:rPr>
        <w:t>轴之间的面积为</w:t>
      </w:r>
      <w:r>
        <w:rPr>
          <w:rFonts w:ascii="Times New Roman" w:eastAsia="宋体" w:hAnsi="Times New Roman"/>
        </w:rPr>
        <w:t>1</w:t>
      </w:r>
    </w:p>
    <w:p w14:paraId="41032408" w14:textId="77777777" w:rsidR="00A65EC2" w:rsidRDefault="00000000">
      <w:r>
        <w:rPr>
          <w:rFonts w:ascii="Times New Roman" w:eastAsia="宋体" w:hAnsi="Times New Roman"/>
        </w:rPr>
        <w:t>（</w:t>
      </w:r>
      <w:r>
        <w:rPr>
          <w:rFonts w:ascii="Times New Roman" w:eastAsia="宋体" w:hAnsi="Times New Roman"/>
        </w:rPr>
        <w:t>E</w:t>
      </w:r>
      <w:r>
        <w:rPr>
          <w:rFonts w:ascii="Times New Roman" w:eastAsia="宋体" w:hAnsi="Times New Roman"/>
        </w:rPr>
        <w:t>）与</w:t>
      </w:r>
      <w:r>
        <w:rPr>
          <w:rFonts w:ascii="Times New Roman" w:eastAsia="宋体" w:hAnsi="Times New Roman"/>
        </w:rPr>
        <w:t>X</w:t>
      </w:r>
      <w:r>
        <w:rPr>
          <w:rFonts w:ascii="Times New Roman" w:eastAsia="宋体" w:hAnsi="Times New Roman"/>
        </w:rPr>
        <w:t>轴之间的面积为无穷大</w:t>
      </w:r>
    </w:p>
    <w:p w14:paraId="308A0BD7" w14:textId="77777777" w:rsidR="00A65EC2" w:rsidRDefault="00000000">
      <w:r>
        <w:t xml:space="preserve"> </w:t>
      </w:r>
    </w:p>
    <w:p w14:paraId="3AF51524" w14:textId="77777777" w:rsidR="00A65EC2" w:rsidRDefault="00000000">
      <w:r>
        <w:rPr>
          <w:rFonts w:ascii="Times New Roman" w:eastAsia="宋体" w:hAnsi="Times New Roman"/>
        </w:rPr>
        <w:lastRenderedPageBreak/>
        <w:t>69-</w:t>
      </w:r>
      <w:r>
        <w:rPr>
          <w:rFonts w:ascii="Times New Roman" w:eastAsia="宋体" w:hAnsi="Times New Roman"/>
        </w:rPr>
        <w:t>题目：简单随机抽样一般较适合于以下情形的抽样：（）。</w:t>
      </w:r>
      <w:r>
        <w:rPr>
          <w:rFonts w:ascii="Times New Roman" w:eastAsia="宋体" w:hAnsi="Times New Roman"/>
        </w:rPr>
        <w:t>[</w:t>
      </w:r>
      <w:r>
        <w:rPr>
          <w:rFonts w:ascii="Times New Roman" w:eastAsia="宋体" w:hAnsi="Times New Roman"/>
        </w:rPr>
        <w:t>题型：多选题</w:t>
      </w:r>
      <w:r>
        <w:rPr>
          <w:rFonts w:ascii="Times New Roman" w:eastAsia="宋体" w:hAnsi="Times New Roman"/>
        </w:rPr>
        <w:t>][</w:t>
      </w:r>
      <w:r>
        <w:rPr>
          <w:rFonts w:ascii="Times New Roman" w:eastAsia="宋体" w:hAnsi="Times New Roman"/>
        </w:rPr>
        <w:t>答案：</w:t>
      </w:r>
      <w:r>
        <w:rPr>
          <w:rFonts w:ascii="Times New Roman" w:eastAsia="宋体" w:hAnsi="Times New Roman"/>
        </w:rPr>
        <w:t>ABCD]</w:t>
      </w:r>
    </w:p>
    <w:p w14:paraId="6738DE57" w14:textId="77777777" w:rsidR="00A65EC2" w:rsidRDefault="00000000">
      <w:r>
        <w:rPr>
          <w:rFonts w:ascii="Times New Roman" w:eastAsia="宋体" w:hAnsi="Times New Roman"/>
        </w:rPr>
        <w:t>69-</w:t>
      </w:r>
      <w:r>
        <w:rPr>
          <w:rFonts w:ascii="Times New Roman" w:eastAsia="宋体" w:hAnsi="Times New Roman"/>
        </w:rPr>
        <w:t>选项：</w:t>
      </w:r>
    </w:p>
    <w:p w14:paraId="0BB6AEC3"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）总体</w:t>
      </w:r>
      <w:r>
        <w:rPr>
          <w:rFonts w:ascii="Times New Roman" w:eastAsia="宋体" w:hAnsi="Times New Roman"/>
        </w:rPr>
        <w:t>N</w:t>
      </w:r>
      <w:r>
        <w:rPr>
          <w:rFonts w:ascii="Times New Roman" w:eastAsia="宋体" w:hAnsi="Times New Roman"/>
        </w:rPr>
        <w:t>不是很大</w:t>
      </w:r>
    </w:p>
    <w:p w14:paraId="7A5B2BAE"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）估计精度要求不高</w:t>
      </w:r>
    </w:p>
    <w:p w14:paraId="16A79EEF"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）有比较完整的抽样框</w:t>
      </w:r>
    </w:p>
    <w:p w14:paraId="3788FFE1"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）总体内部差异不大</w:t>
      </w:r>
    </w:p>
    <w:p w14:paraId="1DCD3867" w14:textId="77777777" w:rsidR="00A65EC2" w:rsidRDefault="00000000">
      <w:r>
        <w:rPr>
          <w:rFonts w:ascii="Times New Roman" w:eastAsia="宋体" w:hAnsi="Times New Roman"/>
        </w:rPr>
        <w:t>（</w:t>
      </w:r>
      <w:r>
        <w:rPr>
          <w:rFonts w:ascii="Times New Roman" w:eastAsia="宋体" w:hAnsi="Times New Roman"/>
        </w:rPr>
        <w:t>E</w:t>
      </w:r>
      <w:r>
        <w:rPr>
          <w:rFonts w:ascii="Times New Roman" w:eastAsia="宋体" w:hAnsi="Times New Roman"/>
        </w:rPr>
        <w:t>）有固定的方向和间隔</w:t>
      </w:r>
    </w:p>
    <w:p w14:paraId="64F97CD7" w14:textId="77777777" w:rsidR="00A65EC2" w:rsidRDefault="00000000">
      <w:r>
        <w:t xml:space="preserve"> </w:t>
      </w:r>
    </w:p>
    <w:p w14:paraId="52373180" w14:textId="77777777" w:rsidR="00A65EC2" w:rsidRDefault="00000000">
      <w:r>
        <w:rPr>
          <w:rFonts w:ascii="Times New Roman" w:eastAsia="宋体" w:hAnsi="Times New Roman"/>
        </w:rPr>
        <w:t>70-</w:t>
      </w:r>
      <w:r>
        <w:rPr>
          <w:rFonts w:ascii="Times New Roman" w:eastAsia="宋体" w:hAnsi="Times New Roman"/>
        </w:rPr>
        <w:t>题目：下列说法中正确的有（）</w:t>
      </w:r>
      <w:r>
        <w:rPr>
          <w:rFonts w:ascii="Times New Roman" w:eastAsia="宋体" w:hAnsi="Times New Roman"/>
        </w:rPr>
        <w:t>[</w:t>
      </w:r>
      <w:r>
        <w:rPr>
          <w:rFonts w:ascii="Times New Roman" w:eastAsia="宋体" w:hAnsi="Times New Roman"/>
        </w:rPr>
        <w:t>题型：多选题</w:t>
      </w:r>
      <w:r>
        <w:rPr>
          <w:rFonts w:ascii="Times New Roman" w:eastAsia="宋体" w:hAnsi="Times New Roman"/>
        </w:rPr>
        <w:t>][</w:t>
      </w:r>
      <w:r>
        <w:rPr>
          <w:rFonts w:ascii="Times New Roman" w:eastAsia="宋体" w:hAnsi="Times New Roman"/>
        </w:rPr>
        <w:t>答案：</w:t>
      </w:r>
      <w:r>
        <w:rPr>
          <w:rFonts w:ascii="Times New Roman" w:eastAsia="宋体" w:hAnsi="Times New Roman"/>
        </w:rPr>
        <w:t>ABCE]</w:t>
      </w:r>
    </w:p>
    <w:p w14:paraId="2A72DCD5" w14:textId="77777777" w:rsidR="00A65EC2" w:rsidRDefault="00000000">
      <w:r>
        <w:rPr>
          <w:rFonts w:ascii="Times New Roman" w:eastAsia="宋体" w:hAnsi="Times New Roman"/>
        </w:rPr>
        <w:t>70-</w:t>
      </w:r>
      <w:r>
        <w:rPr>
          <w:rFonts w:ascii="Times New Roman" w:eastAsia="宋体" w:hAnsi="Times New Roman"/>
        </w:rPr>
        <w:t>选项：</w:t>
      </w:r>
    </w:p>
    <w:p w14:paraId="138EAF59"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）样本均值是总体均值的无偏估计量</w:t>
      </w:r>
    </w:p>
    <w:p w14:paraId="63E9A63F"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）样本比例是总体比例的无偏估计量</w:t>
      </w:r>
    </w:p>
    <w:p w14:paraId="159BB294"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）样本均值是总体均值的一致估计量</w:t>
      </w:r>
    </w:p>
    <w:p w14:paraId="111E9CA1"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）样本标准差是总体标准差的无偏估计量</w:t>
      </w:r>
    </w:p>
    <w:p w14:paraId="5E6B7D31" w14:textId="77777777" w:rsidR="00A65EC2" w:rsidRDefault="00000000">
      <w:r>
        <w:rPr>
          <w:rFonts w:ascii="Times New Roman" w:eastAsia="宋体" w:hAnsi="Times New Roman"/>
        </w:rPr>
        <w:t>（</w:t>
      </w:r>
      <w:r>
        <w:rPr>
          <w:rFonts w:ascii="Times New Roman" w:eastAsia="宋体" w:hAnsi="Times New Roman"/>
        </w:rPr>
        <w:t>E</w:t>
      </w:r>
      <w:r>
        <w:rPr>
          <w:rFonts w:ascii="Times New Roman" w:eastAsia="宋体" w:hAnsi="Times New Roman"/>
        </w:rPr>
        <w:t>）样本方差是总体方差的无偏估计量</w:t>
      </w:r>
    </w:p>
    <w:p w14:paraId="5CAE9D30" w14:textId="77777777" w:rsidR="00A65EC2" w:rsidRDefault="00000000">
      <w:r>
        <w:t xml:space="preserve"> </w:t>
      </w:r>
    </w:p>
    <w:p w14:paraId="31D112DB" w14:textId="77777777" w:rsidR="00A65EC2" w:rsidRDefault="00000000">
      <w:r>
        <w:rPr>
          <w:rFonts w:ascii="Times New Roman" w:eastAsia="宋体" w:hAnsi="Times New Roman"/>
        </w:rPr>
        <w:t>71-</w:t>
      </w:r>
      <w:r>
        <w:rPr>
          <w:rFonts w:ascii="Times New Roman" w:eastAsia="宋体" w:hAnsi="Times New Roman"/>
        </w:rPr>
        <w:t>题目：设家庭每月教育支出对每月总收入的直线回归方程为</w:t>
      </w:r>
      <w:r>
        <w:rPr>
          <w:rFonts w:ascii="Times New Roman" w:eastAsia="宋体" w:hAnsi="Times New Roman"/>
        </w:rPr>
        <w:t>ŷ=16+0.2x</w:t>
      </w:r>
      <w:r>
        <w:rPr>
          <w:rFonts w:ascii="Times New Roman" w:eastAsia="宋体" w:hAnsi="Times New Roman"/>
        </w:rPr>
        <w:t>，以下说法中正确的是（）。</w:t>
      </w:r>
      <w:r>
        <w:rPr>
          <w:rFonts w:ascii="Times New Roman" w:eastAsia="宋体" w:hAnsi="Times New Roman"/>
        </w:rPr>
        <w:t>[</w:t>
      </w:r>
      <w:r>
        <w:rPr>
          <w:rFonts w:ascii="Times New Roman" w:eastAsia="宋体" w:hAnsi="Times New Roman"/>
        </w:rPr>
        <w:t>题型：多选题</w:t>
      </w:r>
      <w:r>
        <w:rPr>
          <w:rFonts w:ascii="Times New Roman" w:eastAsia="宋体" w:hAnsi="Times New Roman"/>
        </w:rPr>
        <w:t>][</w:t>
      </w:r>
      <w:r>
        <w:rPr>
          <w:rFonts w:ascii="Times New Roman" w:eastAsia="宋体" w:hAnsi="Times New Roman"/>
        </w:rPr>
        <w:t>答案：</w:t>
      </w:r>
      <w:r>
        <w:rPr>
          <w:rFonts w:ascii="Times New Roman" w:eastAsia="宋体" w:hAnsi="Times New Roman"/>
        </w:rPr>
        <w:t>ACE]</w:t>
      </w:r>
    </w:p>
    <w:p w14:paraId="3CCD1BEC" w14:textId="77777777" w:rsidR="00A65EC2" w:rsidRDefault="00000000">
      <w:r>
        <w:rPr>
          <w:rFonts w:ascii="Times New Roman" w:eastAsia="宋体" w:hAnsi="Times New Roman"/>
        </w:rPr>
        <w:t>71-</w:t>
      </w:r>
      <w:r>
        <w:rPr>
          <w:rFonts w:ascii="Times New Roman" w:eastAsia="宋体" w:hAnsi="Times New Roman"/>
        </w:rPr>
        <w:t>选项：</w:t>
      </w:r>
    </w:p>
    <w:p w14:paraId="23B507B3"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）家庭收入每增加</w:t>
      </w:r>
      <w:r>
        <w:rPr>
          <w:rFonts w:ascii="Times New Roman" w:eastAsia="宋体" w:hAnsi="Times New Roman"/>
        </w:rPr>
        <w:t>100</w:t>
      </w:r>
      <w:r>
        <w:rPr>
          <w:rFonts w:ascii="Times New Roman" w:eastAsia="宋体" w:hAnsi="Times New Roman"/>
        </w:rPr>
        <w:t>元，每月教育支出将平均增加</w:t>
      </w:r>
      <w:r>
        <w:rPr>
          <w:rFonts w:ascii="Times New Roman" w:eastAsia="宋体" w:hAnsi="Times New Roman"/>
        </w:rPr>
        <w:t>20</w:t>
      </w:r>
      <w:r>
        <w:rPr>
          <w:rFonts w:ascii="Times New Roman" w:eastAsia="宋体" w:hAnsi="Times New Roman"/>
        </w:rPr>
        <w:t>元</w:t>
      </w:r>
    </w:p>
    <w:p w14:paraId="72F52522"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）家庭收入每增加</w:t>
      </w:r>
      <w:r>
        <w:rPr>
          <w:rFonts w:ascii="Times New Roman" w:eastAsia="宋体" w:hAnsi="Times New Roman"/>
        </w:rPr>
        <w:t>100</w:t>
      </w:r>
      <w:r>
        <w:rPr>
          <w:rFonts w:ascii="Times New Roman" w:eastAsia="宋体" w:hAnsi="Times New Roman"/>
        </w:rPr>
        <w:t>元，每月教育支出将平均减少</w:t>
      </w:r>
      <w:r>
        <w:rPr>
          <w:rFonts w:ascii="Times New Roman" w:eastAsia="宋体" w:hAnsi="Times New Roman"/>
        </w:rPr>
        <w:t>20</w:t>
      </w:r>
      <w:r>
        <w:rPr>
          <w:rFonts w:ascii="Times New Roman" w:eastAsia="宋体" w:hAnsi="Times New Roman"/>
        </w:rPr>
        <w:t>元</w:t>
      </w:r>
    </w:p>
    <w:p w14:paraId="419E71A7"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）每月家庭总收入与每月家庭教育支出按相同方向变动</w:t>
      </w:r>
    </w:p>
    <w:p w14:paraId="767AE782"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）每月家庭总收入与每月家庭教育支出按相反方向变动</w:t>
      </w:r>
    </w:p>
    <w:p w14:paraId="6410703E" w14:textId="77777777" w:rsidR="00A65EC2" w:rsidRDefault="00000000">
      <w:r>
        <w:rPr>
          <w:rFonts w:ascii="Times New Roman" w:eastAsia="宋体" w:hAnsi="Times New Roman"/>
        </w:rPr>
        <w:t>（</w:t>
      </w:r>
      <w:r>
        <w:rPr>
          <w:rFonts w:ascii="Times New Roman" w:eastAsia="宋体" w:hAnsi="Times New Roman"/>
        </w:rPr>
        <w:t>E</w:t>
      </w:r>
      <w:r>
        <w:rPr>
          <w:rFonts w:ascii="Times New Roman" w:eastAsia="宋体" w:hAnsi="Times New Roman"/>
        </w:rPr>
        <w:t>）当家庭每月总收入为</w:t>
      </w:r>
      <w:r>
        <w:rPr>
          <w:rFonts w:ascii="Times New Roman" w:eastAsia="宋体" w:hAnsi="Times New Roman"/>
        </w:rPr>
        <w:t>5000</w:t>
      </w:r>
      <w:r>
        <w:rPr>
          <w:rFonts w:ascii="Times New Roman" w:eastAsia="宋体" w:hAnsi="Times New Roman"/>
        </w:rPr>
        <w:t>元时，每月教育支出平均为</w:t>
      </w:r>
      <w:r>
        <w:rPr>
          <w:rFonts w:ascii="Times New Roman" w:eastAsia="宋体" w:hAnsi="Times New Roman"/>
        </w:rPr>
        <w:t>1016</w:t>
      </w:r>
      <w:r>
        <w:rPr>
          <w:rFonts w:ascii="Times New Roman" w:eastAsia="宋体" w:hAnsi="Times New Roman"/>
        </w:rPr>
        <w:t>元。</w:t>
      </w:r>
    </w:p>
    <w:p w14:paraId="65AEEAD7" w14:textId="77777777" w:rsidR="00A65EC2" w:rsidRDefault="00000000">
      <w:r>
        <w:lastRenderedPageBreak/>
        <w:t xml:space="preserve"> </w:t>
      </w:r>
    </w:p>
    <w:p w14:paraId="02741EAA" w14:textId="77777777" w:rsidR="00A65EC2" w:rsidRDefault="00000000">
      <w:r>
        <w:rPr>
          <w:rFonts w:ascii="Times New Roman" w:eastAsia="宋体" w:hAnsi="Times New Roman"/>
        </w:rPr>
        <w:t>72-</w:t>
      </w:r>
      <w:r>
        <w:rPr>
          <w:rFonts w:ascii="Times New Roman" w:eastAsia="宋体" w:hAnsi="Times New Roman"/>
        </w:rPr>
        <w:t>题目：对于两样本的统计推断问题，下列关于</w:t>
      </w:r>
      <w:r>
        <w:rPr>
          <w:rFonts w:ascii="Times New Roman" w:eastAsia="宋体" w:hAnsi="Times New Roman"/>
        </w:rPr>
        <w:t>Mood</w:t>
      </w:r>
      <w:r>
        <w:rPr>
          <w:rFonts w:ascii="Times New Roman" w:eastAsia="宋体" w:hAnsi="Times New Roman"/>
        </w:rPr>
        <w:t>方差检验的说法，正确的是（</w:t>
      </w:r>
      <w:r>
        <w:rPr>
          <w:rFonts w:ascii="Times New Roman" w:eastAsia="宋体" w:hAnsi="Times New Roman"/>
        </w:rPr>
        <w:t>)</w:t>
      </w:r>
      <w:r>
        <w:rPr>
          <w:rFonts w:ascii="Times New Roman" w:eastAsia="宋体" w:hAnsi="Times New Roman"/>
        </w:rPr>
        <w:t>。</w:t>
      </w:r>
      <w:r>
        <w:rPr>
          <w:rFonts w:ascii="Times New Roman" w:eastAsia="宋体" w:hAnsi="Times New Roman"/>
        </w:rPr>
        <w:t>[</w:t>
      </w:r>
      <w:r>
        <w:rPr>
          <w:rFonts w:ascii="Times New Roman" w:eastAsia="宋体" w:hAnsi="Times New Roman"/>
        </w:rPr>
        <w:t>题型：多选题</w:t>
      </w:r>
      <w:r>
        <w:rPr>
          <w:rFonts w:ascii="Times New Roman" w:eastAsia="宋体" w:hAnsi="Times New Roman"/>
        </w:rPr>
        <w:t>][</w:t>
      </w:r>
      <w:r>
        <w:rPr>
          <w:rFonts w:ascii="Times New Roman" w:eastAsia="宋体" w:hAnsi="Times New Roman"/>
        </w:rPr>
        <w:t>答案：</w:t>
      </w:r>
      <w:r>
        <w:rPr>
          <w:rFonts w:ascii="Times New Roman" w:eastAsia="宋体" w:hAnsi="Times New Roman"/>
        </w:rPr>
        <w:t>ABDE]</w:t>
      </w:r>
    </w:p>
    <w:p w14:paraId="3BC90A18" w14:textId="77777777" w:rsidR="00A65EC2" w:rsidRDefault="00000000">
      <w:r>
        <w:rPr>
          <w:rFonts w:ascii="Times New Roman" w:eastAsia="宋体" w:hAnsi="Times New Roman"/>
        </w:rPr>
        <w:t>72-</w:t>
      </w:r>
      <w:r>
        <w:rPr>
          <w:rFonts w:ascii="Times New Roman" w:eastAsia="宋体" w:hAnsi="Times New Roman"/>
        </w:rPr>
        <w:t>选项：</w:t>
      </w:r>
    </w:p>
    <w:p w14:paraId="2A950640"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w:t>
      </w:r>
      <w:r>
        <w:rPr>
          <w:rFonts w:ascii="Times New Roman" w:eastAsia="宋体" w:hAnsi="Times New Roman"/>
        </w:rPr>
        <w:t>Mood</w:t>
      </w:r>
      <w:r>
        <w:rPr>
          <w:rFonts w:ascii="Times New Roman" w:eastAsia="宋体" w:hAnsi="Times New Roman"/>
        </w:rPr>
        <w:t>方差检验的检验统计量基于混合样本中的秩建立</w:t>
      </w:r>
    </w:p>
    <w:p w14:paraId="321D9354"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w:t>
      </w:r>
      <w:r>
        <w:rPr>
          <w:rFonts w:ascii="Times New Roman" w:eastAsia="宋体" w:hAnsi="Times New Roman"/>
        </w:rPr>
        <w:t>Mood</w:t>
      </w:r>
      <w:r>
        <w:rPr>
          <w:rFonts w:ascii="Times New Roman" w:eastAsia="宋体" w:hAnsi="Times New Roman"/>
        </w:rPr>
        <w:t>方差检验需要假设两随机样本相互独立</w:t>
      </w:r>
    </w:p>
    <w:p w14:paraId="33A9BB55"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w:t>
      </w:r>
      <w:r>
        <w:rPr>
          <w:rFonts w:ascii="Times New Roman" w:eastAsia="宋体" w:hAnsi="Times New Roman"/>
        </w:rPr>
        <w:t>Mood</w:t>
      </w:r>
      <w:r>
        <w:rPr>
          <w:rFonts w:ascii="Times New Roman" w:eastAsia="宋体" w:hAnsi="Times New Roman"/>
        </w:rPr>
        <w:t>方差检验中需要以混合样本的方差为分界点制作列联表</w:t>
      </w:r>
    </w:p>
    <w:p w14:paraId="1184801A"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w:t>
      </w:r>
      <w:r>
        <w:rPr>
          <w:rFonts w:ascii="Times New Roman" w:eastAsia="宋体" w:hAnsi="Times New Roman"/>
        </w:rPr>
        <w:t>Mood</w:t>
      </w:r>
      <w:r>
        <w:rPr>
          <w:rFonts w:ascii="Times New Roman" w:eastAsia="宋体" w:hAnsi="Times New Roman"/>
        </w:rPr>
        <w:t>方差检验需要假设两个随机样本的差异只是体现在尺度上</w:t>
      </w:r>
    </w:p>
    <w:p w14:paraId="23331F38" w14:textId="77777777" w:rsidR="00A65EC2" w:rsidRDefault="00000000">
      <w:r>
        <w:rPr>
          <w:rFonts w:ascii="Times New Roman" w:eastAsia="宋体" w:hAnsi="Times New Roman"/>
        </w:rPr>
        <w:t>（</w:t>
      </w:r>
      <w:r>
        <w:rPr>
          <w:rFonts w:ascii="Times New Roman" w:eastAsia="宋体" w:hAnsi="Times New Roman"/>
        </w:rPr>
        <w:t>E</w:t>
      </w:r>
      <w:r>
        <w:rPr>
          <w:rFonts w:ascii="Times New Roman" w:eastAsia="宋体" w:hAnsi="Times New Roman"/>
        </w:rPr>
        <w:t>）在原假设成立时，检验统计量的值不应过大或过小</w:t>
      </w:r>
    </w:p>
    <w:p w14:paraId="7B415C8A" w14:textId="77777777" w:rsidR="00A65EC2" w:rsidRDefault="00000000">
      <w:r>
        <w:t xml:space="preserve"> </w:t>
      </w:r>
    </w:p>
    <w:p w14:paraId="158818FD" w14:textId="77777777" w:rsidR="00A65EC2" w:rsidRDefault="00000000">
      <w:r>
        <w:rPr>
          <w:rFonts w:ascii="Times New Roman" w:eastAsia="宋体" w:hAnsi="Times New Roman"/>
        </w:rPr>
        <w:t>73-</w:t>
      </w:r>
      <w:r>
        <w:rPr>
          <w:rFonts w:ascii="Times New Roman" w:eastAsia="宋体" w:hAnsi="Times New Roman"/>
        </w:rPr>
        <w:t>题目：两个（相关样本）配对资料的变量值为</w:t>
      </w:r>
      <w:r>
        <w:rPr>
          <w:noProof/>
        </w:rPr>
        <w:drawing>
          <wp:inline distT="0" distB="0" distL="0" distR="0" wp14:anchorId="18B9A8A9" wp14:editId="25880C79">
            <wp:extent cx="304800" cy="304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png"/>
                    <pic:cNvPicPr/>
                  </pic:nvPicPr>
                  <pic:blipFill>
                    <a:blip r:embed="rId10"/>
                    <a:stretch>
                      <a:fillRect/>
                    </a:stretch>
                  </pic:blipFill>
                  <pic:spPr>
                    <a:xfrm>
                      <a:off x="0" y="0"/>
                      <a:ext cx="304800" cy="304800"/>
                    </a:xfrm>
                    <a:prstGeom prst="rect">
                      <a:avLst/>
                    </a:prstGeom>
                  </pic:spPr>
                </pic:pic>
              </a:graphicData>
            </a:graphic>
          </wp:inline>
        </w:drawing>
      </w:r>
      <w:r>
        <w:rPr>
          <w:rFonts w:ascii="Times New Roman" w:eastAsia="宋体" w:hAnsi="Times New Roman"/>
        </w:rPr>
        <w:t>和</w:t>
      </w:r>
      <w:r>
        <w:rPr>
          <w:noProof/>
        </w:rPr>
        <w:drawing>
          <wp:inline distT="0" distB="0" distL="0" distR="0" wp14:anchorId="6F5356D2" wp14:editId="6B36A076">
            <wp:extent cx="304800" cy="304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png"/>
                    <pic:cNvPicPr/>
                  </pic:nvPicPr>
                  <pic:blipFill>
                    <a:blip r:embed="rId11"/>
                    <a:stretch>
                      <a:fillRect/>
                    </a:stretch>
                  </pic:blipFill>
                  <pic:spPr>
                    <a:xfrm>
                      <a:off x="0" y="0"/>
                      <a:ext cx="304800" cy="304800"/>
                    </a:xfrm>
                    <a:prstGeom prst="rect">
                      <a:avLst/>
                    </a:prstGeom>
                  </pic:spPr>
                </pic:pic>
              </a:graphicData>
            </a:graphic>
          </wp:inline>
        </w:drawing>
      </w:r>
      <w:r>
        <w:rPr>
          <w:rFonts w:ascii="Times New Roman" w:eastAsia="宋体" w:hAnsi="Times New Roman"/>
        </w:rPr>
        <w:t>，则进行</w:t>
      </w:r>
      <w:r>
        <w:rPr>
          <w:rFonts w:ascii="Times New Roman" w:eastAsia="宋体" w:hAnsi="Times New Roman"/>
        </w:rPr>
        <w:t>Wilcoxon</w:t>
      </w:r>
      <w:r>
        <w:rPr>
          <w:rFonts w:ascii="Times New Roman" w:eastAsia="宋体" w:hAnsi="Times New Roman"/>
        </w:rPr>
        <w:t>符号秩检验需要（</w:t>
      </w:r>
      <w:r>
        <w:rPr>
          <w:rFonts w:ascii="Times New Roman" w:eastAsia="宋体" w:hAnsi="Times New Roman"/>
        </w:rPr>
        <w:t xml:space="preserve"> </w:t>
      </w:r>
      <w:r>
        <w:rPr>
          <w:rFonts w:ascii="Times New Roman" w:eastAsia="宋体" w:hAnsi="Times New Roman"/>
        </w:rPr>
        <w:t>）。</w:t>
      </w:r>
      <w:r>
        <w:rPr>
          <w:rFonts w:ascii="Times New Roman" w:eastAsia="宋体" w:hAnsi="Times New Roman"/>
        </w:rPr>
        <w:t>[</w:t>
      </w:r>
      <w:r>
        <w:rPr>
          <w:rFonts w:ascii="Times New Roman" w:eastAsia="宋体" w:hAnsi="Times New Roman"/>
        </w:rPr>
        <w:t>题型：多选题</w:t>
      </w:r>
      <w:r>
        <w:rPr>
          <w:rFonts w:ascii="Times New Roman" w:eastAsia="宋体" w:hAnsi="Times New Roman"/>
        </w:rPr>
        <w:t>][</w:t>
      </w:r>
      <w:r>
        <w:rPr>
          <w:rFonts w:ascii="Times New Roman" w:eastAsia="宋体" w:hAnsi="Times New Roman"/>
        </w:rPr>
        <w:t>答案：</w:t>
      </w:r>
      <w:r>
        <w:rPr>
          <w:rFonts w:ascii="Times New Roman" w:eastAsia="宋体" w:hAnsi="Times New Roman"/>
        </w:rPr>
        <w:t>BE]</w:t>
      </w:r>
    </w:p>
    <w:p w14:paraId="21336952" w14:textId="77777777" w:rsidR="00A65EC2" w:rsidRDefault="00000000">
      <w:r>
        <w:rPr>
          <w:rFonts w:ascii="Times New Roman" w:eastAsia="宋体" w:hAnsi="Times New Roman"/>
        </w:rPr>
        <w:t>73-</w:t>
      </w:r>
      <w:r>
        <w:rPr>
          <w:rFonts w:ascii="Times New Roman" w:eastAsia="宋体" w:hAnsi="Times New Roman"/>
        </w:rPr>
        <w:t>选项：</w:t>
      </w:r>
    </w:p>
    <w:p w14:paraId="4C5C263C"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）按照</w:t>
      </w:r>
      <w:r>
        <w:rPr>
          <w:noProof/>
        </w:rPr>
        <w:drawing>
          <wp:inline distT="0" distB="0" distL="0" distR="0" wp14:anchorId="29B6B78B" wp14:editId="61AC1FE4">
            <wp:extent cx="304800" cy="304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png"/>
                    <pic:cNvPicPr/>
                  </pic:nvPicPr>
                  <pic:blipFill>
                    <a:blip r:embed="rId10"/>
                    <a:stretch>
                      <a:fillRect/>
                    </a:stretch>
                  </pic:blipFill>
                  <pic:spPr>
                    <a:xfrm>
                      <a:off x="0" y="0"/>
                      <a:ext cx="304800" cy="304800"/>
                    </a:xfrm>
                    <a:prstGeom prst="rect">
                      <a:avLst/>
                    </a:prstGeom>
                  </pic:spPr>
                </pic:pic>
              </a:graphicData>
            </a:graphic>
          </wp:inline>
        </w:drawing>
      </w:r>
      <w:r>
        <w:rPr>
          <w:rFonts w:ascii="Times New Roman" w:eastAsia="宋体" w:hAnsi="Times New Roman"/>
        </w:rPr>
        <w:t>与</w:t>
      </w:r>
      <w:r>
        <w:rPr>
          <w:noProof/>
        </w:rPr>
        <w:drawing>
          <wp:inline distT="0" distB="0" distL="0" distR="0" wp14:anchorId="23506A36" wp14:editId="5F07612C">
            <wp:extent cx="304800" cy="3048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png"/>
                    <pic:cNvPicPr/>
                  </pic:nvPicPr>
                  <pic:blipFill>
                    <a:blip r:embed="rId11"/>
                    <a:stretch>
                      <a:fillRect/>
                    </a:stretch>
                  </pic:blipFill>
                  <pic:spPr>
                    <a:xfrm>
                      <a:off x="0" y="0"/>
                      <a:ext cx="304800" cy="304800"/>
                    </a:xfrm>
                    <a:prstGeom prst="rect">
                      <a:avLst/>
                    </a:prstGeom>
                  </pic:spPr>
                </pic:pic>
              </a:graphicData>
            </a:graphic>
          </wp:inline>
        </w:drawing>
      </w:r>
      <w:r>
        <w:rPr>
          <w:rFonts w:ascii="Times New Roman" w:eastAsia="宋体" w:hAnsi="Times New Roman"/>
        </w:rPr>
        <w:t>的差值从小到大编秩</w:t>
      </w:r>
    </w:p>
    <w:p w14:paraId="0633B586"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）把</w:t>
      </w:r>
      <w:r>
        <w:rPr>
          <w:noProof/>
        </w:rPr>
        <w:drawing>
          <wp:inline distT="0" distB="0" distL="0" distR="0" wp14:anchorId="3927C0BB" wp14:editId="4519A76A">
            <wp:extent cx="304800" cy="3048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png"/>
                    <pic:cNvPicPr/>
                  </pic:nvPicPr>
                  <pic:blipFill>
                    <a:blip r:embed="rId10"/>
                    <a:stretch>
                      <a:fillRect/>
                    </a:stretch>
                  </pic:blipFill>
                  <pic:spPr>
                    <a:xfrm>
                      <a:off x="0" y="0"/>
                      <a:ext cx="304800" cy="304800"/>
                    </a:xfrm>
                    <a:prstGeom prst="rect">
                      <a:avLst/>
                    </a:prstGeom>
                  </pic:spPr>
                </pic:pic>
              </a:graphicData>
            </a:graphic>
          </wp:inline>
        </w:drawing>
      </w:r>
      <w:r>
        <w:rPr>
          <w:rFonts w:ascii="Times New Roman" w:eastAsia="宋体" w:hAnsi="Times New Roman"/>
        </w:rPr>
        <w:t>与</w:t>
      </w:r>
      <w:r>
        <w:rPr>
          <w:noProof/>
        </w:rPr>
        <w:drawing>
          <wp:inline distT="0" distB="0" distL="0" distR="0" wp14:anchorId="0438736A" wp14:editId="04B05E30">
            <wp:extent cx="304800" cy="3048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png"/>
                    <pic:cNvPicPr/>
                  </pic:nvPicPr>
                  <pic:blipFill>
                    <a:blip r:embed="rId11"/>
                    <a:stretch>
                      <a:fillRect/>
                    </a:stretch>
                  </pic:blipFill>
                  <pic:spPr>
                    <a:xfrm>
                      <a:off x="0" y="0"/>
                      <a:ext cx="304800" cy="304800"/>
                    </a:xfrm>
                    <a:prstGeom prst="rect">
                      <a:avLst/>
                    </a:prstGeom>
                  </pic:spPr>
                </pic:pic>
              </a:graphicData>
            </a:graphic>
          </wp:inline>
        </w:drawing>
      </w:r>
      <w:r>
        <w:rPr>
          <w:rFonts w:ascii="Times New Roman" w:eastAsia="宋体" w:hAnsi="Times New Roman"/>
        </w:rPr>
        <w:t>的差的绝对值从小到大编秩</w:t>
      </w:r>
    </w:p>
    <w:p w14:paraId="08C79479" w14:textId="77777777" w:rsidR="00A65EC2" w:rsidRDefault="00000000">
      <w:r>
        <w:rPr>
          <w:rFonts w:ascii="Times New Roman" w:eastAsia="宋体" w:hAnsi="Times New Roman"/>
        </w:rPr>
        <w:t>（</w:t>
      </w:r>
      <w:r>
        <w:rPr>
          <w:rFonts w:ascii="Times New Roman" w:eastAsia="宋体" w:hAnsi="Times New Roman"/>
        </w:rPr>
        <w:t>C</w:t>
      </w:r>
      <w:r>
        <w:rPr>
          <w:rFonts w:ascii="Times New Roman" w:eastAsia="宋体" w:hAnsi="Times New Roman"/>
        </w:rPr>
        <w:t>）按照</w:t>
      </w:r>
      <w:r>
        <w:rPr>
          <w:noProof/>
        </w:rPr>
        <w:drawing>
          <wp:inline distT="0" distB="0" distL="0" distR="0" wp14:anchorId="7D19FF25" wp14:editId="695E38FB">
            <wp:extent cx="304800" cy="3048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png"/>
                    <pic:cNvPicPr/>
                  </pic:nvPicPr>
                  <pic:blipFill>
                    <a:blip r:embed="rId10"/>
                    <a:stretch>
                      <a:fillRect/>
                    </a:stretch>
                  </pic:blipFill>
                  <pic:spPr>
                    <a:xfrm>
                      <a:off x="0" y="0"/>
                      <a:ext cx="304800" cy="304800"/>
                    </a:xfrm>
                    <a:prstGeom prst="rect">
                      <a:avLst/>
                    </a:prstGeom>
                  </pic:spPr>
                </pic:pic>
              </a:graphicData>
            </a:graphic>
          </wp:inline>
        </w:drawing>
      </w:r>
      <w:r>
        <w:rPr>
          <w:rFonts w:ascii="Times New Roman" w:eastAsia="宋体" w:hAnsi="Times New Roman"/>
        </w:rPr>
        <w:t>和</w:t>
      </w:r>
      <w:r>
        <w:rPr>
          <w:noProof/>
        </w:rPr>
        <w:drawing>
          <wp:inline distT="0" distB="0" distL="0" distR="0" wp14:anchorId="5EBCEFD7" wp14:editId="1149F236">
            <wp:extent cx="304800" cy="3048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png"/>
                    <pic:cNvPicPr/>
                  </pic:nvPicPr>
                  <pic:blipFill>
                    <a:blip r:embed="rId11"/>
                    <a:stretch>
                      <a:fillRect/>
                    </a:stretch>
                  </pic:blipFill>
                  <pic:spPr>
                    <a:xfrm>
                      <a:off x="0" y="0"/>
                      <a:ext cx="304800" cy="304800"/>
                    </a:xfrm>
                    <a:prstGeom prst="rect">
                      <a:avLst/>
                    </a:prstGeom>
                  </pic:spPr>
                </pic:pic>
              </a:graphicData>
            </a:graphic>
          </wp:inline>
        </w:drawing>
      </w:r>
      <w:r>
        <w:rPr>
          <w:rFonts w:ascii="Times New Roman" w:eastAsia="宋体" w:hAnsi="Times New Roman"/>
        </w:rPr>
        <w:t>综合从小到大编秩</w:t>
      </w:r>
    </w:p>
    <w:p w14:paraId="6B97A1AC"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）把</w:t>
      </w:r>
      <w:r>
        <w:rPr>
          <w:noProof/>
        </w:rPr>
        <w:drawing>
          <wp:inline distT="0" distB="0" distL="0" distR="0" wp14:anchorId="5CDDB2B2" wp14:editId="401D2F88">
            <wp:extent cx="304800" cy="3048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png"/>
                    <pic:cNvPicPr/>
                  </pic:nvPicPr>
                  <pic:blipFill>
                    <a:blip r:embed="rId10"/>
                    <a:stretch>
                      <a:fillRect/>
                    </a:stretch>
                  </pic:blipFill>
                  <pic:spPr>
                    <a:xfrm>
                      <a:off x="0" y="0"/>
                      <a:ext cx="304800" cy="304800"/>
                    </a:xfrm>
                    <a:prstGeom prst="rect">
                      <a:avLst/>
                    </a:prstGeom>
                  </pic:spPr>
                </pic:pic>
              </a:graphicData>
            </a:graphic>
          </wp:inline>
        </w:drawing>
      </w:r>
      <w:r>
        <w:rPr>
          <w:rFonts w:ascii="Times New Roman" w:eastAsia="宋体" w:hAnsi="Times New Roman"/>
        </w:rPr>
        <w:t>和</w:t>
      </w:r>
      <w:r>
        <w:rPr>
          <w:noProof/>
        </w:rPr>
        <w:drawing>
          <wp:inline distT="0" distB="0" distL="0" distR="0" wp14:anchorId="3AB53838" wp14:editId="553A7E94">
            <wp:extent cx="304800" cy="3048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png"/>
                    <pic:cNvPicPr/>
                  </pic:nvPicPr>
                  <pic:blipFill>
                    <a:blip r:embed="rId11"/>
                    <a:stretch>
                      <a:fillRect/>
                    </a:stretch>
                  </pic:blipFill>
                  <pic:spPr>
                    <a:xfrm>
                      <a:off x="0" y="0"/>
                      <a:ext cx="304800" cy="304800"/>
                    </a:xfrm>
                    <a:prstGeom prst="rect">
                      <a:avLst/>
                    </a:prstGeom>
                  </pic:spPr>
                </pic:pic>
              </a:graphicData>
            </a:graphic>
          </wp:inline>
        </w:drawing>
      </w:r>
      <w:r>
        <w:rPr>
          <w:rFonts w:ascii="Times New Roman" w:eastAsia="宋体" w:hAnsi="Times New Roman"/>
        </w:rPr>
        <w:t>综合按绝对值从小到大编秩</w:t>
      </w:r>
    </w:p>
    <w:p w14:paraId="33223AC5" w14:textId="77777777" w:rsidR="00A65EC2" w:rsidRDefault="00000000">
      <w:r>
        <w:rPr>
          <w:rFonts w:ascii="Times New Roman" w:eastAsia="宋体" w:hAnsi="Times New Roman"/>
        </w:rPr>
        <w:t>（</w:t>
      </w:r>
      <w:r>
        <w:rPr>
          <w:rFonts w:ascii="Times New Roman" w:eastAsia="宋体" w:hAnsi="Times New Roman"/>
        </w:rPr>
        <w:t>E</w:t>
      </w:r>
      <w:r>
        <w:rPr>
          <w:rFonts w:ascii="Times New Roman" w:eastAsia="宋体" w:hAnsi="Times New Roman"/>
        </w:rPr>
        <w:t>）当</w:t>
      </w:r>
      <w:r>
        <w:rPr>
          <w:noProof/>
        </w:rPr>
        <w:drawing>
          <wp:inline distT="0" distB="0" distL="0" distR="0" wp14:anchorId="4016E37C" wp14:editId="4921DF38">
            <wp:extent cx="304800" cy="3048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png"/>
                    <pic:cNvPicPr/>
                  </pic:nvPicPr>
                  <pic:blipFill>
                    <a:blip r:embed="rId10"/>
                    <a:stretch>
                      <a:fillRect/>
                    </a:stretch>
                  </pic:blipFill>
                  <pic:spPr>
                    <a:xfrm>
                      <a:off x="0" y="0"/>
                      <a:ext cx="304800" cy="304800"/>
                    </a:xfrm>
                    <a:prstGeom prst="rect">
                      <a:avLst/>
                    </a:prstGeom>
                  </pic:spPr>
                </pic:pic>
              </a:graphicData>
            </a:graphic>
          </wp:inline>
        </w:drawing>
      </w:r>
      <w:r>
        <w:rPr>
          <w:rFonts w:ascii="Times New Roman" w:eastAsia="宋体" w:hAnsi="Times New Roman"/>
        </w:rPr>
        <w:t>与</w:t>
      </w:r>
      <w:r>
        <w:rPr>
          <w:noProof/>
        </w:rPr>
        <w:drawing>
          <wp:inline distT="0" distB="0" distL="0" distR="0" wp14:anchorId="337D32A6" wp14:editId="650CD2D5">
            <wp:extent cx="304800" cy="3048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png"/>
                    <pic:cNvPicPr/>
                  </pic:nvPicPr>
                  <pic:blipFill>
                    <a:blip r:embed="rId11"/>
                    <a:stretch>
                      <a:fillRect/>
                    </a:stretch>
                  </pic:blipFill>
                  <pic:spPr>
                    <a:xfrm>
                      <a:off x="0" y="0"/>
                      <a:ext cx="304800" cy="304800"/>
                    </a:xfrm>
                    <a:prstGeom prst="rect">
                      <a:avLst/>
                    </a:prstGeom>
                  </pic:spPr>
                </pic:pic>
              </a:graphicData>
            </a:graphic>
          </wp:inline>
        </w:drawing>
      </w:r>
      <w:r>
        <w:rPr>
          <w:rFonts w:ascii="Times New Roman" w:eastAsia="宋体" w:hAnsi="Times New Roman"/>
        </w:rPr>
        <w:t>的差值为</w:t>
      </w:r>
      <w:r>
        <w:rPr>
          <w:rFonts w:ascii="Times New Roman" w:eastAsia="宋体" w:hAnsi="Times New Roman"/>
        </w:rPr>
        <w:t>0</w:t>
      </w:r>
      <w:r>
        <w:rPr>
          <w:rFonts w:ascii="Times New Roman" w:eastAsia="宋体" w:hAnsi="Times New Roman"/>
        </w:rPr>
        <w:t>时，则不参与编秩</w:t>
      </w:r>
    </w:p>
    <w:p w14:paraId="43357800" w14:textId="77777777" w:rsidR="00A65EC2" w:rsidRDefault="00000000">
      <w:r>
        <w:t xml:space="preserve"> </w:t>
      </w:r>
    </w:p>
    <w:p w14:paraId="75496912" w14:textId="77777777" w:rsidR="00A65EC2" w:rsidRDefault="00000000">
      <w:r>
        <w:rPr>
          <w:rFonts w:ascii="Times New Roman" w:eastAsia="宋体" w:hAnsi="Times New Roman"/>
        </w:rPr>
        <w:t>74-</w:t>
      </w:r>
      <w:r>
        <w:rPr>
          <w:rFonts w:ascii="Times New Roman" w:eastAsia="宋体" w:hAnsi="Times New Roman"/>
        </w:rPr>
        <w:t>题目：构成综合评价的要素主要有（）。</w:t>
      </w:r>
      <w:r>
        <w:rPr>
          <w:rFonts w:ascii="Times New Roman" w:eastAsia="宋体" w:hAnsi="Times New Roman"/>
        </w:rPr>
        <w:t>[</w:t>
      </w:r>
      <w:r>
        <w:rPr>
          <w:rFonts w:ascii="Times New Roman" w:eastAsia="宋体" w:hAnsi="Times New Roman"/>
        </w:rPr>
        <w:t>题型：多选题</w:t>
      </w:r>
      <w:r>
        <w:rPr>
          <w:rFonts w:ascii="Times New Roman" w:eastAsia="宋体" w:hAnsi="Times New Roman"/>
        </w:rPr>
        <w:t>][</w:t>
      </w:r>
      <w:r>
        <w:rPr>
          <w:rFonts w:ascii="Times New Roman" w:eastAsia="宋体" w:hAnsi="Times New Roman"/>
        </w:rPr>
        <w:t>答案：</w:t>
      </w:r>
      <w:r>
        <w:rPr>
          <w:rFonts w:ascii="Times New Roman" w:eastAsia="宋体" w:hAnsi="Times New Roman"/>
        </w:rPr>
        <w:t>ABCDE]</w:t>
      </w:r>
    </w:p>
    <w:p w14:paraId="1C50C5E9" w14:textId="77777777" w:rsidR="00A65EC2" w:rsidRDefault="00000000">
      <w:r>
        <w:rPr>
          <w:rFonts w:ascii="Times New Roman" w:eastAsia="宋体" w:hAnsi="Times New Roman"/>
        </w:rPr>
        <w:t>74-</w:t>
      </w:r>
      <w:r>
        <w:rPr>
          <w:rFonts w:ascii="Times New Roman" w:eastAsia="宋体" w:hAnsi="Times New Roman"/>
        </w:rPr>
        <w:t>选项：</w:t>
      </w:r>
    </w:p>
    <w:p w14:paraId="61C5448C"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）评价者</w:t>
      </w:r>
    </w:p>
    <w:p w14:paraId="67E3A4F2"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）被评价对象</w:t>
      </w:r>
    </w:p>
    <w:p w14:paraId="233BBBF2" w14:textId="77777777" w:rsidR="00A65EC2" w:rsidRDefault="00000000">
      <w:r>
        <w:rPr>
          <w:rFonts w:ascii="Times New Roman" w:eastAsia="宋体" w:hAnsi="Times New Roman"/>
        </w:rPr>
        <w:lastRenderedPageBreak/>
        <w:t>（</w:t>
      </w:r>
      <w:r>
        <w:rPr>
          <w:rFonts w:ascii="Times New Roman" w:eastAsia="宋体" w:hAnsi="Times New Roman"/>
        </w:rPr>
        <w:t>C</w:t>
      </w:r>
      <w:r>
        <w:rPr>
          <w:rFonts w:ascii="Times New Roman" w:eastAsia="宋体" w:hAnsi="Times New Roman"/>
        </w:rPr>
        <w:t>）评价指标</w:t>
      </w:r>
    </w:p>
    <w:p w14:paraId="45A5F932" w14:textId="77777777" w:rsidR="00A65EC2" w:rsidRDefault="00000000">
      <w:r>
        <w:rPr>
          <w:rFonts w:ascii="Times New Roman" w:eastAsia="宋体" w:hAnsi="Times New Roman"/>
        </w:rPr>
        <w:t>（</w:t>
      </w:r>
      <w:r>
        <w:rPr>
          <w:rFonts w:ascii="Times New Roman" w:eastAsia="宋体" w:hAnsi="Times New Roman"/>
        </w:rPr>
        <w:t>D</w:t>
      </w:r>
      <w:r>
        <w:rPr>
          <w:rFonts w:ascii="Times New Roman" w:eastAsia="宋体" w:hAnsi="Times New Roman"/>
        </w:rPr>
        <w:t>）权重系数</w:t>
      </w:r>
    </w:p>
    <w:p w14:paraId="0B55DB8B" w14:textId="77777777" w:rsidR="00A65EC2" w:rsidRDefault="00000000">
      <w:r>
        <w:rPr>
          <w:rFonts w:ascii="Times New Roman" w:eastAsia="宋体" w:hAnsi="Times New Roman"/>
        </w:rPr>
        <w:t>（</w:t>
      </w:r>
      <w:r>
        <w:rPr>
          <w:rFonts w:ascii="Times New Roman" w:eastAsia="宋体" w:hAnsi="Times New Roman"/>
        </w:rPr>
        <w:t>E</w:t>
      </w:r>
      <w:r>
        <w:rPr>
          <w:rFonts w:ascii="Times New Roman" w:eastAsia="宋体" w:hAnsi="Times New Roman"/>
        </w:rPr>
        <w:t>）综合评价模型</w:t>
      </w:r>
    </w:p>
    <w:p w14:paraId="77D417F1" w14:textId="77777777" w:rsidR="00A65EC2" w:rsidRDefault="00000000">
      <w:r>
        <w:t xml:space="preserve"> </w:t>
      </w:r>
    </w:p>
    <w:p w14:paraId="1EA77E73" w14:textId="77777777" w:rsidR="00A65EC2" w:rsidRDefault="00000000">
      <w:r>
        <w:rPr>
          <w:rFonts w:ascii="Times New Roman" w:eastAsia="宋体" w:hAnsi="Times New Roman"/>
        </w:rPr>
        <w:t>75-</w:t>
      </w:r>
      <w:r>
        <w:rPr>
          <w:rFonts w:ascii="Times New Roman" w:eastAsia="宋体" w:hAnsi="Times New Roman"/>
        </w:rPr>
        <w:t>题目：一手调查和二手调查的综合就是市场调查。</w:t>
      </w:r>
      <w:r>
        <w:rPr>
          <w:rFonts w:ascii="Times New Roman" w:eastAsia="宋体" w:hAnsi="Times New Roman"/>
        </w:rPr>
        <w:t>[</w:t>
      </w:r>
      <w:r>
        <w:rPr>
          <w:rFonts w:ascii="Times New Roman" w:eastAsia="宋体" w:hAnsi="Times New Roman"/>
        </w:rPr>
        <w:t>题型：判断题</w:t>
      </w:r>
      <w:r>
        <w:rPr>
          <w:rFonts w:ascii="Times New Roman" w:eastAsia="宋体" w:hAnsi="Times New Roman"/>
        </w:rPr>
        <w:t>][</w:t>
      </w:r>
      <w:r>
        <w:rPr>
          <w:rFonts w:ascii="Times New Roman" w:eastAsia="宋体" w:hAnsi="Times New Roman"/>
        </w:rPr>
        <w:t>答案：</w:t>
      </w:r>
      <w:r>
        <w:rPr>
          <w:rFonts w:ascii="Times New Roman" w:eastAsia="宋体" w:hAnsi="Times New Roman"/>
        </w:rPr>
        <w:t>B]</w:t>
      </w:r>
    </w:p>
    <w:p w14:paraId="1AAACC09" w14:textId="77777777" w:rsidR="00A65EC2" w:rsidRDefault="00000000">
      <w:r>
        <w:rPr>
          <w:rFonts w:ascii="Times New Roman" w:eastAsia="宋体" w:hAnsi="Times New Roman"/>
        </w:rPr>
        <w:t>75-</w:t>
      </w:r>
      <w:r>
        <w:rPr>
          <w:rFonts w:ascii="Times New Roman" w:eastAsia="宋体" w:hAnsi="Times New Roman"/>
        </w:rPr>
        <w:t>选项：</w:t>
      </w:r>
    </w:p>
    <w:p w14:paraId="256228F9"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）对</w:t>
      </w:r>
    </w:p>
    <w:p w14:paraId="41CA98AC"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）错</w:t>
      </w:r>
    </w:p>
    <w:p w14:paraId="144FCB83" w14:textId="77777777" w:rsidR="00A65EC2" w:rsidRDefault="00000000">
      <w:r>
        <w:t xml:space="preserve"> </w:t>
      </w:r>
    </w:p>
    <w:p w14:paraId="543F2FF0" w14:textId="77777777" w:rsidR="00A65EC2" w:rsidRDefault="00000000">
      <w:r>
        <w:rPr>
          <w:rFonts w:ascii="Times New Roman" w:eastAsia="宋体" w:hAnsi="Times New Roman"/>
        </w:rPr>
        <w:t>76-</w:t>
      </w:r>
      <w:r>
        <w:rPr>
          <w:rFonts w:ascii="Times New Roman" w:eastAsia="宋体" w:hAnsi="Times New Roman"/>
        </w:rPr>
        <w:t>题目：综述、年鉴、手册都是一次文献。</w:t>
      </w:r>
      <w:r>
        <w:rPr>
          <w:rFonts w:ascii="Times New Roman" w:eastAsia="宋体" w:hAnsi="Times New Roman"/>
        </w:rPr>
        <w:t>[</w:t>
      </w:r>
      <w:r>
        <w:rPr>
          <w:rFonts w:ascii="Times New Roman" w:eastAsia="宋体" w:hAnsi="Times New Roman"/>
        </w:rPr>
        <w:t>题型：判断题</w:t>
      </w:r>
      <w:r>
        <w:rPr>
          <w:rFonts w:ascii="Times New Roman" w:eastAsia="宋体" w:hAnsi="Times New Roman"/>
        </w:rPr>
        <w:t>][</w:t>
      </w:r>
      <w:r>
        <w:rPr>
          <w:rFonts w:ascii="Times New Roman" w:eastAsia="宋体" w:hAnsi="Times New Roman"/>
        </w:rPr>
        <w:t>答案：</w:t>
      </w:r>
      <w:r>
        <w:rPr>
          <w:rFonts w:ascii="Times New Roman" w:eastAsia="宋体" w:hAnsi="Times New Roman"/>
        </w:rPr>
        <w:t>B]</w:t>
      </w:r>
    </w:p>
    <w:p w14:paraId="171EF1BE" w14:textId="77777777" w:rsidR="00A65EC2" w:rsidRDefault="00000000">
      <w:r>
        <w:rPr>
          <w:rFonts w:ascii="Times New Roman" w:eastAsia="宋体" w:hAnsi="Times New Roman"/>
        </w:rPr>
        <w:t>76-</w:t>
      </w:r>
      <w:r>
        <w:rPr>
          <w:rFonts w:ascii="Times New Roman" w:eastAsia="宋体" w:hAnsi="Times New Roman"/>
        </w:rPr>
        <w:t>选项：</w:t>
      </w:r>
    </w:p>
    <w:p w14:paraId="192CBA8D"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）对</w:t>
      </w:r>
    </w:p>
    <w:p w14:paraId="63FD735C"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）错</w:t>
      </w:r>
    </w:p>
    <w:p w14:paraId="0D3F7CD9" w14:textId="77777777" w:rsidR="00A65EC2" w:rsidRDefault="00000000">
      <w:r>
        <w:t xml:space="preserve"> </w:t>
      </w:r>
    </w:p>
    <w:p w14:paraId="57A53DF0" w14:textId="77777777" w:rsidR="00A65EC2" w:rsidRDefault="00000000">
      <w:r>
        <w:rPr>
          <w:rFonts w:ascii="Times New Roman" w:eastAsia="宋体" w:hAnsi="Times New Roman"/>
        </w:rPr>
        <w:t>77-</w:t>
      </w:r>
      <w:r>
        <w:rPr>
          <w:rFonts w:ascii="Times New Roman" w:eastAsia="宋体" w:hAnsi="Times New Roman"/>
        </w:rPr>
        <w:t>题目：单元无回答是指被调查单元没有提供任何信息。</w:t>
      </w:r>
      <w:r>
        <w:rPr>
          <w:rFonts w:ascii="Times New Roman" w:eastAsia="宋体" w:hAnsi="Times New Roman"/>
        </w:rPr>
        <w:t>[</w:t>
      </w:r>
      <w:r>
        <w:rPr>
          <w:rFonts w:ascii="Times New Roman" w:eastAsia="宋体" w:hAnsi="Times New Roman"/>
        </w:rPr>
        <w:t>题型：判断题</w:t>
      </w:r>
      <w:r>
        <w:rPr>
          <w:rFonts w:ascii="Times New Roman" w:eastAsia="宋体" w:hAnsi="Times New Roman"/>
        </w:rPr>
        <w:t>][</w:t>
      </w:r>
      <w:r>
        <w:rPr>
          <w:rFonts w:ascii="Times New Roman" w:eastAsia="宋体" w:hAnsi="Times New Roman"/>
        </w:rPr>
        <w:t>答案：</w:t>
      </w:r>
      <w:r>
        <w:rPr>
          <w:rFonts w:ascii="Times New Roman" w:eastAsia="宋体" w:hAnsi="Times New Roman"/>
        </w:rPr>
        <w:t>A]</w:t>
      </w:r>
    </w:p>
    <w:p w14:paraId="7946075C" w14:textId="77777777" w:rsidR="00A65EC2" w:rsidRDefault="00000000">
      <w:r>
        <w:rPr>
          <w:rFonts w:ascii="Times New Roman" w:eastAsia="宋体" w:hAnsi="Times New Roman"/>
        </w:rPr>
        <w:t>77-</w:t>
      </w:r>
      <w:r>
        <w:rPr>
          <w:rFonts w:ascii="Times New Roman" w:eastAsia="宋体" w:hAnsi="Times New Roman"/>
        </w:rPr>
        <w:t>选项：</w:t>
      </w:r>
    </w:p>
    <w:p w14:paraId="0E955933"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）对</w:t>
      </w:r>
    </w:p>
    <w:p w14:paraId="128BA7E9"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）错</w:t>
      </w:r>
    </w:p>
    <w:p w14:paraId="12B559D5" w14:textId="77777777" w:rsidR="00A65EC2" w:rsidRDefault="00000000">
      <w:r>
        <w:t xml:space="preserve"> </w:t>
      </w:r>
    </w:p>
    <w:p w14:paraId="5243FF18" w14:textId="77777777" w:rsidR="00A65EC2" w:rsidRDefault="00000000">
      <w:r>
        <w:rPr>
          <w:rFonts w:ascii="Times New Roman" w:eastAsia="宋体" w:hAnsi="Times New Roman"/>
        </w:rPr>
        <w:t>78-</w:t>
      </w:r>
      <w:r>
        <w:rPr>
          <w:rFonts w:ascii="Times New Roman" w:eastAsia="宋体" w:hAnsi="Times New Roman"/>
        </w:rPr>
        <w:t>题目：将抽象的概念转化为可测度变量的过程称为概念的操作化。</w:t>
      </w:r>
      <w:r>
        <w:rPr>
          <w:rFonts w:ascii="Times New Roman" w:eastAsia="宋体" w:hAnsi="Times New Roman"/>
        </w:rPr>
        <w:t xml:space="preserve"> [</w:t>
      </w:r>
      <w:r>
        <w:rPr>
          <w:rFonts w:ascii="Times New Roman" w:eastAsia="宋体" w:hAnsi="Times New Roman"/>
        </w:rPr>
        <w:t>题型：判断题</w:t>
      </w:r>
      <w:r>
        <w:rPr>
          <w:rFonts w:ascii="Times New Roman" w:eastAsia="宋体" w:hAnsi="Times New Roman"/>
        </w:rPr>
        <w:t>][</w:t>
      </w:r>
      <w:r>
        <w:rPr>
          <w:rFonts w:ascii="Times New Roman" w:eastAsia="宋体" w:hAnsi="Times New Roman"/>
        </w:rPr>
        <w:t>答案：</w:t>
      </w:r>
      <w:r>
        <w:rPr>
          <w:rFonts w:ascii="Times New Roman" w:eastAsia="宋体" w:hAnsi="Times New Roman"/>
        </w:rPr>
        <w:t>A]</w:t>
      </w:r>
    </w:p>
    <w:p w14:paraId="159E16D6" w14:textId="77777777" w:rsidR="00A65EC2" w:rsidRDefault="00000000">
      <w:r>
        <w:rPr>
          <w:rFonts w:ascii="Times New Roman" w:eastAsia="宋体" w:hAnsi="Times New Roman"/>
        </w:rPr>
        <w:t>78-</w:t>
      </w:r>
      <w:r>
        <w:rPr>
          <w:rFonts w:ascii="Times New Roman" w:eastAsia="宋体" w:hAnsi="Times New Roman"/>
        </w:rPr>
        <w:t>选项：</w:t>
      </w:r>
    </w:p>
    <w:p w14:paraId="6CDEBE6C"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）对</w:t>
      </w:r>
    </w:p>
    <w:p w14:paraId="383C154B"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）错</w:t>
      </w:r>
    </w:p>
    <w:p w14:paraId="7409B2FD" w14:textId="77777777" w:rsidR="00A65EC2" w:rsidRDefault="00000000">
      <w:r>
        <w:t xml:space="preserve"> </w:t>
      </w:r>
    </w:p>
    <w:p w14:paraId="33247E76" w14:textId="77777777" w:rsidR="00A65EC2" w:rsidRDefault="00000000">
      <w:r>
        <w:rPr>
          <w:rFonts w:ascii="Times New Roman" w:eastAsia="宋体" w:hAnsi="Times New Roman"/>
        </w:rPr>
        <w:lastRenderedPageBreak/>
        <w:t>79-</w:t>
      </w:r>
      <w:r>
        <w:rPr>
          <w:rFonts w:ascii="Times New Roman" w:eastAsia="宋体" w:hAnsi="Times New Roman"/>
        </w:rPr>
        <w:t>题目：市场调查书面报告在统计推断中遵循谨慎原则。</w:t>
      </w:r>
      <w:r>
        <w:rPr>
          <w:rFonts w:ascii="Times New Roman" w:eastAsia="宋体" w:hAnsi="Times New Roman"/>
        </w:rPr>
        <w:t>[</w:t>
      </w:r>
      <w:r>
        <w:rPr>
          <w:rFonts w:ascii="Times New Roman" w:eastAsia="宋体" w:hAnsi="Times New Roman"/>
        </w:rPr>
        <w:t>题型：判断题</w:t>
      </w:r>
      <w:r>
        <w:rPr>
          <w:rFonts w:ascii="Times New Roman" w:eastAsia="宋体" w:hAnsi="Times New Roman"/>
        </w:rPr>
        <w:t>][</w:t>
      </w:r>
      <w:r>
        <w:rPr>
          <w:rFonts w:ascii="Times New Roman" w:eastAsia="宋体" w:hAnsi="Times New Roman"/>
        </w:rPr>
        <w:t>答案：</w:t>
      </w:r>
      <w:r>
        <w:rPr>
          <w:rFonts w:ascii="Times New Roman" w:eastAsia="宋体" w:hAnsi="Times New Roman"/>
        </w:rPr>
        <w:t>A]</w:t>
      </w:r>
    </w:p>
    <w:p w14:paraId="1A1433BC" w14:textId="77777777" w:rsidR="00A65EC2" w:rsidRDefault="00000000">
      <w:r>
        <w:rPr>
          <w:rFonts w:ascii="Times New Roman" w:eastAsia="宋体" w:hAnsi="Times New Roman"/>
        </w:rPr>
        <w:t>79-</w:t>
      </w:r>
      <w:r>
        <w:rPr>
          <w:rFonts w:ascii="Times New Roman" w:eastAsia="宋体" w:hAnsi="Times New Roman"/>
        </w:rPr>
        <w:t>选项：</w:t>
      </w:r>
    </w:p>
    <w:p w14:paraId="141175FC"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）对</w:t>
      </w:r>
    </w:p>
    <w:p w14:paraId="7CE81158"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）错</w:t>
      </w:r>
    </w:p>
    <w:p w14:paraId="6DEE6423" w14:textId="77777777" w:rsidR="00A65EC2" w:rsidRDefault="00000000">
      <w:r>
        <w:t xml:space="preserve"> </w:t>
      </w:r>
    </w:p>
    <w:p w14:paraId="6D8486A0" w14:textId="77777777" w:rsidR="00A65EC2" w:rsidRDefault="00000000">
      <w:r>
        <w:rPr>
          <w:rFonts w:ascii="Times New Roman" w:eastAsia="宋体" w:hAnsi="Times New Roman"/>
        </w:rPr>
        <w:t>80-</w:t>
      </w:r>
      <w:r>
        <w:rPr>
          <w:rFonts w:ascii="Times New Roman" w:eastAsia="宋体" w:hAnsi="Times New Roman"/>
        </w:rPr>
        <w:t>题目：其他条件不变，在区间估计中置信度越大则置信区间越宽。（　　）</w:t>
      </w:r>
      <w:r>
        <w:rPr>
          <w:rFonts w:ascii="Times New Roman" w:eastAsia="宋体" w:hAnsi="Times New Roman"/>
        </w:rPr>
        <w:t>[</w:t>
      </w:r>
      <w:r>
        <w:rPr>
          <w:rFonts w:ascii="Times New Roman" w:eastAsia="宋体" w:hAnsi="Times New Roman"/>
        </w:rPr>
        <w:t>题型：判断题</w:t>
      </w:r>
      <w:r>
        <w:rPr>
          <w:rFonts w:ascii="Times New Roman" w:eastAsia="宋体" w:hAnsi="Times New Roman"/>
        </w:rPr>
        <w:t>][</w:t>
      </w:r>
      <w:r>
        <w:rPr>
          <w:rFonts w:ascii="Times New Roman" w:eastAsia="宋体" w:hAnsi="Times New Roman"/>
        </w:rPr>
        <w:t>答案：</w:t>
      </w:r>
      <w:r>
        <w:rPr>
          <w:rFonts w:ascii="Times New Roman" w:eastAsia="宋体" w:hAnsi="Times New Roman"/>
        </w:rPr>
        <w:t>A]</w:t>
      </w:r>
    </w:p>
    <w:p w14:paraId="102DA855" w14:textId="77777777" w:rsidR="00A65EC2" w:rsidRDefault="00000000">
      <w:r>
        <w:rPr>
          <w:rFonts w:ascii="Times New Roman" w:eastAsia="宋体" w:hAnsi="Times New Roman"/>
        </w:rPr>
        <w:t>80-</w:t>
      </w:r>
      <w:r>
        <w:rPr>
          <w:rFonts w:ascii="Times New Roman" w:eastAsia="宋体" w:hAnsi="Times New Roman"/>
        </w:rPr>
        <w:t>选项：</w:t>
      </w:r>
    </w:p>
    <w:p w14:paraId="429F7043"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）对</w:t>
      </w:r>
    </w:p>
    <w:p w14:paraId="79A29AB2"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）错</w:t>
      </w:r>
    </w:p>
    <w:p w14:paraId="6E158F21" w14:textId="77777777" w:rsidR="00A65EC2" w:rsidRDefault="00000000">
      <w:r>
        <w:t xml:space="preserve"> </w:t>
      </w:r>
    </w:p>
    <w:p w14:paraId="4C20D78E" w14:textId="77777777" w:rsidR="00A65EC2" w:rsidRDefault="00000000">
      <w:r>
        <w:rPr>
          <w:rFonts w:ascii="Times New Roman" w:eastAsia="宋体" w:hAnsi="Times New Roman"/>
        </w:rPr>
        <w:t>81-</w:t>
      </w:r>
      <w:r>
        <w:rPr>
          <w:rFonts w:ascii="Times New Roman" w:eastAsia="宋体" w:hAnsi="Times New Roman"/>
        </w:rPr>
        <w:t>题目：多阶段抽样是指在调查的不同阶段分别采用不同的抽样组织形式。</w:t>
      </w:r>
      <w:r>
        <w:rPr>
          <w:rFonts w:ascii="Times New Roman" w:eastAsia="宋体" w:hAnsi="Times New Roman"/>
        </w:rPr>
        <w:t>[</w:t>
      </w:r>
      <w:r>
        <w:rPr>
          <w:rFonts w:ascii="Times New Roman" w:eastAsia="宋体" w:hAnsi="Times New Roman"/>
        </w:rPr>
        <w:t>题型：判断题</w:t>
      </w:r>
      <w:r>
        <w:rPr>
          <w:rFonts w:ascii="Times New Roman" w:eastAsia="宋体" w:hAnsi="Times New Roman"/>
        </w:rPr>
        <w:t>][</w:t>
      </w:r>
      <w:r>
        <w:rPr>
          <w:rFonts w:ascii="Times New Roman" w:eastAsia="宋体" w:hAnsi="Times New Roman"/>
        </w:rPr>
        <w:t>答案：</w:t>
      </w:r>
      <w:r>
        <w:rPr>
          <w:rFonts w:ascii="Times New Roman" w:eastAsia="宋体" w:hAnsi="Times New Roman"/>
        </w:rPr>
        <w:t>B]</w:t>
      </w:r>
    </w:p>
    <w:p w14:paraId="22FA3216" w14:textId="77777777" w:rsidR="00A65EC2" w:rsidRDefault="00000000">
      <w:r>
        <w:rPr>
          <w:rFonts w:ascii="Times New Roman" w:eastAsia="宋体" w:hAnsi="Times New Roman"/>
        </w:rPr>
        <w:t>81-</w:t>
      </w:r>
      <w:r>
        <w:rPr>
          <w:rFonts w:ascii="Times New Roman" w:eastAsia="宋体" w:hAnsi="Times New Roman"/>
        </w:rPr>
        <w:t>选项：</w:t>
      </w:r>
    </w:p>
    <w:p w14:paraId="7360451D"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）对</w:t>
      </w:r>
    </w:p>
    <w:p w14:paraId="4F48628B"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）错</w:t>
      </w:r>
    </w:p>
    <w:p w14:paraId="26F955D3" w14:textId="77777777" w:rsidR="00A65EC2" w:rsidRDefault="00000000">
      <w:r>
        <w:t xml:space="preserve"> </w:t>
      </w:r>
    </w:p>
    <w:p w14:paraId="465E45A3" w14:textId="77777777" w:rsidR="00A65EC2" w:rsidRDefault="00000000">
      <w:r>
        <w:rPr>
          <w:rFonts w:ascii="Times New Roman" w:eastAsia="宋体" w:hAnsi="Times New Roman"/>
        </w:rPr>
        <w:t>82-</w:t>
      </w:r>
      <w:r>
        <w:rPr>
          <w:rFonts w:ascii="Times New Roman" w:eastAsia="宋体" w:hAnsi="Times New Roman"/>
        </w:rPr>
        <w:t>题目：在其他条件不变的情况下，抽样单位数越多，抽样误差会越大。</w:t>
      </w:r>
      <w:r>
        <w:rPr>
          <w:rFonts w:ascii="Times New Roman" w:eastAsia="宋体" w:hAnsi="Times New Roman"/>
        </w:rPr>
        <w:t>[</w:t>
      </w:r>
      <w:r>
        <w:rPr>
          <w:rFonts w:ascii="Times New Roman" w:eastAsia="宋体" w:hAnsi="Times New Roman"/>
        </w:rPr>
        <w:t>题型：判断题</w:t>
      </w:r>
      <w:r>
        <w:rPr>
          <w:rFonts w:ascii="Times New Roman" w:eastAsia="宋体" w:hAnsi="Times New Roman"/>
        </w:rPr>
        <w:t>][</w:t>
      </w:r>
      <w:r>
        <w:rPr>
          <w:rFonts w:ascii="Times New Roman" w:eastAsia="宋体" w:hAnsi="Times New Roman"/>
        </w:rPr>
        <w:t>答案：</w:t>
      </w:r>
      <w:r>
        <w:rPr>
          <w:rFonts w:ascii="Times New Roman" w:eastAsia="宋体" w:hAnsi="Times New Roman"/>
        </w:rPr>
        <w:t>B]</w:t>
      </w:r>
    </w:p>
    <w:p w14:paraId="29A24AB8" w14:textId="77777777" w:rsidR="00A65EC2" w:rsidRDefault="00000000">
      <w:r>
        <w:rPr>
          <w:rFonts w:ascii="Times New Roman" w:eastAsia="宋体" w:hAnsi="Times New Roman"/>
        </w:rPr>
        <w:t>82-</w:t>
      </w:r>
      <w:r>
        <w:rPr>
          <w:rFonts w:ascii="Times New Roman" w:eastAsia="宋体" w:hAnsi="Times New Roman"/>
        </w:rPr>
        <w:t>选项：</w:t>
      </w:r>
    </w:p>
    <w:p w14:paraId="521939C7"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）对</w:t>
      </w:r>
    </w:p>
    <w:p w14:paraId="2CCA6554"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）错</w:t>
      </w:r>
    </w:p>
    <w:p w14:paraId="6B9E1FC7" w14:textId="77777777" w:rsidR="00A65EC2" w:rsidRDefault="00000000">
      <w:r>
        <w:t xml:space="preserve"> </w:t>
      </w:r>
    </w:p>
    <w:p w14:paraId="2C361473" w14:textId="77777777" w:rsidR="00A65EC2" w:rsidRDefault="00000000">
      <w:r>
        <w:rPr>
          <w:rFonts w:ascii="Times New Roman" w:eastAsia="宋体" w:hAnsi="Times New Roman"/>
        </w:rPr>
        <w:t>83-</w:t>
      </w:r>
      <w:r>
        <w:rPr>
          <w:rFonts w:ascii="Times New Roman" w:eastAsia="宋体" w:hAnsi="Times New Roman"/>
        </w:rPr>
        <w:t>题目：</w:t>
      </w:r>
      <w:r>
        <w:rPr>
          <w:rFonts w:ascii="Times New Roman" w:eastAsia="宋体" w:hAnsi="Times New Roman"/>
        </w:rPr>
        <w:t>Spearman</w:t>
      </w:r>
      <w:r>
        <w:rPr>
          <w:rFonts w:ascii="Times New Roman" w:eastAsia="宋体" w:hAnsi="Times New Roman"/>
        </w:rPr>
        <w:t>秩相关系数在回归分析中可以用来检验是否存在异方差。</w:t>
      </w:r>
      <w:r>
        <w:rPr>
          <w:rFonts w:ascii="Times New Roman" w:eastAsia="宋体" w:hAnsi="Times New Roman"/>
        </w:rPr>
        <w:t>[</w:t>
      </w:r>
      <w:r>
        <w:rPr>
          <w:rFonts w:ascii="Times New Roman" w:eastAsia="宋体" w:hAnsi="Times New Roman"/>
        </w:rPr>
        <w:t>题型：判断题</w:t>
      </w:r>
      <w:r>
        <w:rPr>
          <w:rFonts w:ascii="Times New Roman" w:eastAsia="宋体" w:hAnsi="Times New Roman"/>
        </w:rPr>
        <w:t>][</w:t>
      </w:r>
      <w:r>
        <w:rPr>
          <w:rFonts w:ascii="Times New Roman" w:eastAsia="宋体" w:hAnsi="Times New Roman"/>
        </w:rPr>
        <w:t>答案：</w:t>
      </w:r>
      <w:r>
        <w:rPr>
          <w:rFonts w:ascii="Times New Roman" w:eastAsia="宋体" w:hAnsi="Times New Roman"/>
        </w:rPr>
        <w:t>A]</w:t>
      </w:r>
    </w:p>
    <w:p w14:paraId="31BB3CB2" w14:textId="77777777" w:rsidR="00A65EC2" w:rsidRDefault="00000000">
      <w:r>
        <w:rPr>
          <w:rFonts w:ascii="Times New Roman" w:eastAsia="宋体" w:hAnsi="Times New Roman"/>
        </w:rPr>
        <w:t>83-</w:t>
      </w:r>
      <w:r>
        <w:rPr>
          <w:rFonts w:ascii="Times New Roman" w:eastAsia="宋体" w:hAnsi="Times New Roman"/>
        </w:rPr>
        <w:t>选项：</w:t>
      </w:r>
    </w:p>
    <w:p w14:paraId="771445FD" w14:textId="77777777" w:rsidR="00A65EC2" w:rsidRDefault="00000000">
      <w:r>
        <w:rPr>
          <w:rFonts w:ascii="Times New Roman" w:eastAsia="宋体" w:hAnsi="Times New Roman"/>
        </w:rPr>
        <w:lastRenderedPageBreak/>
        <w:t>（</w:t>
      </w:r>
      <w:r>
        <w:rPr>
          <w:rFonts w:ascii="Times New Roman" w:eastAsia="宋体" w:hAnsi="Times New Roman"/>
        </w:rPr>
        <w:t>A</w:t>
      </w:r>
      <w:r>
        <w:rPr>
          <w:rFonts w:ascii="Times New Roman" w:eastAsia="宋体" w:hAnsi="Times New Roman"/>
        </w:rPr>
        <w:t>）对</w:t>
      </w:r>
    </w:p>
    <w:p w14:paraId="5FCDE622"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）错</w:t>
      </w:r>
    </w:p>
    <w:p w14:paraId="79027D7D" w14:textId="77777777" w:rsidR="00A65EC2" w:rsidRDefault="00000000">
      <w:r>
        <w:t xml:space="preserve"> </w:t>
      </w:r>
    </w:p>
    <w:p w14:paraId="6F952E20" w14:textId="77777777" w:rsidR="00A65EC2" w:rsidRDefault="00000000">
      <w:r>
        <w:rPr>
          <w:rFonts w:ascii="Times New Roman" w:eastAsia="宋体" w:hAnsi="Times New Roman"/>
        </w:rPr>
        <w:t>84-</w:t>
      </w:r>
      <w:r>
        <w:rPr>
          <w:rFonts w:ascii="Times New Roman" w:eastAsia="宋体" w:hAnsi="Times New Roman"/>
        </w:rPr>
        <w:t>题目：多元线性回归中，若输出结果中方差扩大因子</w:t>
      </w:r>
      <w:r>
        <w:rPr>
          <w:rFonts w:ascii="Times New Roman" w:eastAsia="宋体" w:hAnsi="Times New Roman"/>
        </w:rPr>
        <w:t>VIF</w:t>
      </w:r>
      <w:r>
        <w:rPr>
          <w:rFonts w:ascii="Times New Roman" w:eastAsia="宋体" w:hAnsi="Times New Roman"/>
        </w:rPr>
        <w:t>值接近于</w:t>
      </w:r>
      <w:r>
        <w:rPr>
          <w:rFonts w:ascii="Times New Roman" w:eastAsia="宋体" w:hAnsi="Times New Roman"/>
        </w:rPr>
        <w:t>0</w:t>
      </w:r>
      <w:r>
        <w:rPr>
          <w:rFonts w:ascii="Times New Roman" w:eastAsia="宋体" w:hAnsi="Times New Roman"/>
        </w:rPr>
        <w:t>，表明该模型存在严重的多重共线性。</w:t>
      </w:r>
      <w:r>
        <w:rPr>
          <w:rFonts w:ascii="Times New Roman" w:eastAsia="宋体" w:hAnsi="Times New Roman"/>
        </w:rPr>
        <w:t>[</w:t>
      </w:r>
      <w:r>
        <w:rPr>
          <w:rFonts w:ascii="Times New Roman" w:eastAsia="宋体" w:hAnsi="Times New Roman"/>
        </w:rPr>
        <w:t>题型：判断题</w:t>
      </w:r>
      <w:r>
        <w:rPr>
          <w:rFonts w:ascii="Times New Roman" w:eastAsia="宋体" w:hAnsi="Times New Roman"/>
        </w:rPr>
        <w:t>][</w:t>
      </w:r>
      <w:r>
        <w:rPr>
          <w:rFonts w:ascii="Times New Roman" w:eastAsia="宋体" w:hAnsi="Times New Roman"/>
        </w:rPr>
        <w:t>答案：</w:t>
      </w:r>
      <w:r>
        <w:rPr>
          <w:rFonts w:ascii="Times New Roman" w:eastAsia="宋体" w:hAnsi="Times New Roman"/>
        </w:rPr>
        <w:t>B]</w:t>
      </w:r>
    </w:p>
    <w:p w14:paraId="49177C6F" w14:textId="77777777" w:rsidR="00A65EC2" w:rsidRDefault="00000000">
      <w:r>
        <w:rPr>
          <w:rFonts w:ascii="Times New Roman" w:eastAsia="宋体" w:hAnsi="Times New Roman"/>
        </w:rPr>
        <w:t>84-</w:t>
      </w:r>
      <w:r>
        <w:rPr>
          <w:rFonts w:ascii="Times New Roman" w:eastAsia="宋体" w:hAnsi="Times New Roman"/>
        </w:rPr>
        <w:t>选项：</w:t>
      </w:r>
    </w:p>
    <w:p w14:paraId="250D7D13"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）对</w:t>
      </w:r>
    </w:p>
    <w:p w14:paraId="11841813"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）错</w:t>
      </w:r>
    </w:p>
    <w:p w14:paraId="139C4009" w14:textId="77777777" w:rsidR="00A65EC2" w:rsidRDefault="00000000">
      <w:r>
        <w:t xml:space="preserve"> </w:t>
      </w:r>
    </w:p>
    <w:p w14:paraId="6C515669" w14:textId="77777777" w:rsidR="00A65EC2" w:rsidRDefault="00000000">
      <w:r>
        <w:rPr>
          <w:rFonts w:ascii="Times New Roman" w:eastAsia="宋体" w:hAnsi="Times New Roman"/>
        </w:rPr>
        <w:t>85-</w:t>
      </w:r>
      <w:r>
        <w:rPr>
          <w:rFonts w:ascii="Times New Roman" w:eastAsia="宋体" w:hAnsi="Times New Roman"/>
        </w:rPr>
        <w:t>题目：对应分析不适合小样本数据使用。</w:t>
      </w:r>
      <w:r>
        <w:rPr>
          <w:rFonts w:ascii="Times New Roman" w:eastAsia="宋体" w:hAnsi="Times New Roman"/>
        </w:rPr>
        <w:t>[</w:t>
      </w:r>
      <w:r>
        <w:rPr>
          <w:rFonts w:ascii="Times New Roman" w:eastAsia="宋体" w:hAnsi="Times New Roman"/>
        </w:rPr>
        <w:t>题型：判断题</w:t>
      </w:r>
      <w:r>
        <w:rPr>
          <w:rFonts w:ascii="Times New Roman" w:eastAsia="宋体" w:hAnsi="Times New Roman"/>
        </w:rPr>
        <w:t>][</w:t>
      </w:r>
      <w:r>
        <w:rPr>
          <w:rFonts w:ascii="Times New Roman" w:eastAsia="宋体" w:hAnsi="Times New Roman"/>
        </w:rPr>
        <w:t>答案：</w:t>
      </w:r>
      <w:r>
        <w:rPr>
          <w:rFonts w:ascii="Times New Roman" w:eastAsia="宋体" w:hAnsi="Times New Roman"/>
        </w:rPr>
        <w:t>A]</w:t>
      </w:r>
    </w:p>
    <w:p w14:paraId="076CDC61" w14:textId="77777777" w:rsidR="00A65EC2" w:rsidRDefault="00000000">
      <w:r>
        <w:rPr>
          <w:rFonts w:ascii="Times New Roman" w:eastAsia="宋体" w:hAnsi="Times New Roman"/>
        </w:rPr>
        <w:t>85-</w:t>
      </w:r>
      <w:r>
        <w:rPr>
          <w:rFonts w:ascii="Times New Roman" w:eastAsia="宋体" w:hAnsi="Times New Roman"/>
        </w:rPr>
        <w:t>选项：</w:t>
      </w:r>
    </w:p>
    <w:p w14:paraId="764F2DCE" w14:textId="77777777" w:rsidR="00A65EC2" w:rsidRDefault="00000000">
      <w:r>
        <w:rPr>
          <w:rFonts w:ascii="Times New Roman" w:eastAsia="宋体" w:hAnsi="Times New Roman"/>
        </w:rPr>
        <w:t>（</w:t>
      </w:r>
      <w:r>
        <w:rPr>
          <w:rFonts w:ascii="Times New Roman" w:eastAsia="宋体" w:hAnsi="Times New Roman"/>
        </w:rPr>
        <w:t>A</w:t>
      </w:r>
      <w:r>
        <w:rPr>
          <w:rFonts w:ascii="Times New Roman" w:eastAsia="宋体" w:hAnsi="Times New Roman"/>
        </w:rPr>
        <w:t>）对</w:t>
      </w:r>
    </w:p>
    <w:p w14:paraId="569D3D5B" w14:textId="77777777" w:rsidR="00A65EC2" w:rsidRDefault="00000000">
      <w:r>
        <w:rPr>
          <w:rFonts w:ascii="Times New Roman" w:eastAsia="宋体" w:hAnsi="Times New Roman"/>
        </w:rPr>
        <w:t>（</w:t>
      </w:r>
      <w:r>
        <w:rPr>
          <w:rFonts w:ascii="Times New Roman" w:eastAsia="宋体" w:hAnsi="Times New Roman"/>
        </w:rPr>
        <w:t>B</w:t>
      </w:r>
      <w:r>
        <w:rPr>
          <w:rFonts w:ascii="Times New Roman" w:eastAsia="宋体" w:hAnsi="Times New Roman"/>
        </w:rPr>
        <w:t>）错</w:t>
      </w:r>
    </w:p>
    <w:p w14:paraId="6947C045" w14:textId="77777777" w:rsidR="00A65EC2" w:rsidRDefault="00000000">
      <w:r>
        <w:t xml:space="preserve"> </w:t>
      </w:r>
    </w:p>
    <w:sectPr w:rsidR="00A65EC2"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16cid:durableId="159927751">
    <w:abstractNumId w:val="8"/>
  </w:num>
  <w:num w:numId="2" w16cid:durableId="269356501">
    <w:abstractNumId w:val="6"/>
  </w:num>
  <w:num w:numId="3" w16cid:durableId="627471741">
    <w:abstractNumId w:val="5"/>
  </w:num>
  <w:num w:numId="4" w16cid:durableId="486046625">
    <w:abstractNumId w:val="4"/>
  </w:num>
  <w:num w:numId="5" w16cid:durableId="1713380515">
    <w:abstractNumId w:val="7"/>
  </w:num>
  <w:num w:numId="6" w16cid:durableId="1930042735">
    <w:abstractNumId w:val="3"/>
  </w:num>
  <w:num w:numId="7" w16cid:durableId="1032609120">
    <w:abstractNumId w:val="2"/>
  </w:num>
  <w:num w:numId="8" w16cid:durableId="2049647275">
    <w:abstractNumId w:val="1"/>
  </w:num>
  <w:num w:numId="9" w16cid:durableId="16059633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370E6"/>
    <w:rsid w:val="0029639D"/>
    <w:rsid w:val="00326F90"/>
    <w:rsid w:val="00A65EC2"/>
    <w:rsid w:val="00AA1D8D"/>
    <w:rsid w:val="00B47730"/>
    <w:rsid w:val="00CB0664"/>
    <w:rsid w:val="00F02216"/>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C14634"/>
  <w14:defaultImageDpi w14:val="300"/>
  <w15:docId w15:val="{5075B181-35E3-468B-9A8A-B61CD9F13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No Spacing"/>
    <w:uiPriority w:val="1"/>
    <w:qFormat/>
    <w:rsid w:val="00FC693F"/>
    <w:pPr>
      <w:spacing w:after="0" w:line="240" w:lineRule="auto"/>
    </w:pPr>
  </w:style>
  <w:style w:type="character" w:customStyle="1" w:styleId="10">
    <w:name w:val="标题 1 字符"/>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标题 2 字符"/>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标题 3 字符"/>
    <w:basedOn w:val="a2"/>
    <w:link w:val="31"/>
    <w:uiPriority w:val="9"/>
    <w:rsid w:val="00FC693F"/>
    <w:rPr>
      <w:rFonts w:asciiTheme="majorHAnsi" w:eastAsiaTheme="majorEastAsia" w:hAnsiTheme="majorHAnsi" w:cstheme="majorBidi"/>
      <w:b/>
      <w:bCs/>
      <w:color w:val="4F81BD" w:themeColor="accent1"/>
    </w:rPr>
  </w:style>
  <w:style w:type="paragraph" w:styleId="a6">
    <w:name w:val="Title"/>
    <w:basedOn w:val="a1"/>
    <w:next w:val="a1"/>
    <w:link w:val="a7"/>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7">
    <w:name w:val="标题 字符"/>
    <w:basedOn w:val="a2"/>
    <w:link w:val="a6"/>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8">
    <w:name w:val="Subtitle"/>
    <w:basedOn w:val="a1"/>
    <w:next w:val="a1"/>
    <w:link w:val="a9"/>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9">
    <w:name w:val="副标题 字符"/>
    <w:basedOn w:val="a2"/>
    <w:link w:val="a8"/>
    <w:uiPriority w:val="11"/>
    <w:rsid w:val="00FC693F"/>
    <w:rPr>
      <w:rFonts w:asciiTheme="majorHAnsi" w:eastAsiaTheme="majorEastAsia" w:hAnsiTheme="majorHAnsi" w:cstheme="majorBidi"/>
      <w:i/>
      <w:iCs/>
      <w:color w:val="4F81BD" w:themeColor="accent1"/>
      <w:spacing w:val="15"/>
      <w:sz w:val="24"/>
      <w:szCs w:val="24"/>
    </w:rPr>
  </w:style>
  <w:style w:type="paragraph" w:styleId="aa">
    <w:name w:val="List Paragraph"/>
    <w:basedOn w:val="a1"/>
    <w:uiPriority w:val="34"/>
    <w:qFormat/>
    <w:rsid w:val="00FC693F"/>
    <w:pPr>
      <w:ind w:left="720"/>
      <w:contextualSpacing/>
    </w:pPr>
  </w:style>
  <w:style w:type="paragraph" w:styleId="ab">
    <w:name w:val="Body Text"/>
    <w:basedOn w:val="a1"/>
    <w:link w:val="ac"/>
    <w:uiPriority w:val="99"/>
    <w:unhideWhenUsed/>
    <w:rsid w:val="00AA1D8D"/>
    <w:pPr>
      <w:spacing w:after="120"/>
    </w:pPr>
  </w:style>
  <w:style w:type="character" w:customStyle="1" w:styleId="ac">
    <w:name w:val="正文文本 字符"/>
    <w:basedOn w:val="a2"/>
    <w:link w:val="ab"/>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正文文本 2 字符"/>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正文文本 3 字符"/>
    <w:basedOn w:val="a2"/>
    <w:link w:val="33"/>
    <w:uiPriority w:val="99"/>
    <w:rsid w:val="00AA1D8D"/>
    <w:rPr>
      <w:sz w:val="16"/>
      <w:szCs w:val="16"/>
    </w:rPr>
  </w:style>
  <w:style w:type="paragraph" w:styleId="ad">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e">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
    <w:name w:val="macro"/>
    <w:link w:val="af0"/>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0">
    <w:name w:val="宏文本 字符"/>
    <w:basedOn w:val="a2"/>
    <w:link w:val="af"/>
    <w:uiPriority w:val="99"/>
    <w:rsid w:val="0029639D"/>
    <w:rPr>
      <w:rFonts w:ascii="Courier" w:hAnsi="Courier"/>
      <w:sz w:val="20"/>
      <w:szCs w:val="20"/>
    </w:rPr>
  </w:style>
  <w:style w:type="paragraph" w:styleId="af1">
    <w:name w:val="Quote"/>
    <w:basedOn w:val="a1"/>
    <w:next w:val="a1"/>
    <w:link w:val="af2"/>
    <w:uiPriority w:val="29"/>
    <w:qFormat/>
    <w:rsid w:val="00FC693F"/>
    <w:rPr>
      <w:i/>
      <w:iCs/>
      <w:color w:val="000000" w:themeColor="text1"/>
    </w:rPr>
  </w:style>
  <w:style w:type="character" w:customStyle="1" w:styleId="af2">
    <w:name w:val="引用 字符"/>
    <w:basedOn w:val="a2"/>
    <w:link w:val="af1"/>
    <w:uiPriority w:val="29"/>
    <w:rsid w:val="00FC693F"/>
    <w:rPr>
      <w:i/>
      <w:iCs/>
      <w:color w:val="000000" w:themeColor="text1"/>
    </w:rPr>
  </w:style>
  <w:style w:type="character" w:customStyle="1" w:styleId="40">
    <w:name w:val="标题 4 字符"/>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标题 5 字符"/>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标题 6 字符"/>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标题 7 字符"/>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标题 8 字符"/>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标题 9 字符"/>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3">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4">
    <w:name w:val="Strong"/>
    <w:basedOn w:val="a2"/>
    <w:uiPriority w:val="22"/>
    <w:qFormat/>
    <w:rsid w:val="00FC693F"/>
    <w:rPr>
      <w:b/>
      <w:bCs/>
    </w:rPr>
  </w:style>
  <w:style w:type="character" w:styleId="af5">
    <w:name w:val="Emphasis"/>
    <w:basedOn w:val="a2"/>
    <w:uiPriority w:val="20"/>
    <w:qFormat/>
    <w:rsid w:val="00FC693F"/>
    <w:rPr>
      <w:i/>
      <w:iCs/>
    </w:rPr>
  </w:style>
  <w:style w:type="paragraph" w:styleId="af6">
    <w:name w:val="Intense Quote"/>
    <w:basedOn w:val="a1"/>
    <w:next w:val="a1"/>
    <w:link w:val="af7"/>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7">
    <w:name w:val="明显引用 字符"/>
    <w:basedOn w:val="a2"/>
    <w:link w:val="af6"/>
    <w:uiPriority w:val="30"/>
    <w:rsid w:val="00FC693F"/>
    <w:rPr>
      <w:b/>
      <w:bCs/>
      <w:i/>
      <w:iCs/>
      <w:color w:val="4F81BD" w:themeColor="accent1"/>
    </w:rPr>
  </w:style>
  <w:style w:type="character" w:styleId="af8">
    <w:name w:val="Subtle Emphasis"/>
    <w:basedOn w:val="a2"/>
    <w:uiPriority w:val="19"/>
    <w:qFormat/>
    <w:rsid w:val="00FC693F"/>
    <w:rPr>
      <w:i/>
      <w:iCs/>
      <w:color w:val="808080" w:themeColor="text1" w:themeTint="7F"/>
    </w:rPr>
  </w:style>
  <w:style w:type="character" w:styleId="af9">
    <w:name w:val="Intense Emphasis"/>
    <w:basedOn w:val="a2"/>
    <w:uiPriority w:val="21"/>
    <w:qFormat/>
    <w:rsid w:val="00FC693F"/>
    <w:rPr>
      <w:b/>
      <w:bCs/>
      <w:i/>
      <w:iCs/>
      <w:color w:val="4F81BD" w:themeColor="accent1"/>
    </w:rPr>
  </w:style>
  <w:style w:type="character" w:styleId="afa">
    <w:name w:val="Subtle Reference"/>
    <w:basedOn w:val="a2"/>
    <w:uiPriority w:val="31"/>
    <w:qFormat/>
    <w:rsid w:val="00FC693F"/>
    <w:rPr>
      <w:smallCaps/>
      <w:color w:val="C0504D" w:themeColor="accent2"/>
      <w:u w:val="single"/>
    </w:rPr>
  </w:style>
  <w:style w:type="character" w:styleId="afb">
    <w:name w:val="Intense Reference"/>
    <w:basedOn w:val="a2"/>
    <w:uiPriority w:val="32"/>
    <w:qFormat/>
    <w:rsid w:val="00FC693F"/>
    <w:rPr>
      <w:b/>
      <w:bCs/>
      <w:smallCaps/>
      <w:color w:val="C0504D" w:themeColor="accent2"/>
      <w:spacing w:val="5"/>
      <w:u w:val="single"/>
    </w:rPr>
  </w:style>
  <w:style w:type="character" w:styleId="afc">
    <w:name w:val="Book Title"/>
    <w:basedOn w:val="a2"/>
    <w:uiPriority w:val="33"/>
    <w:qFormat/>
    <w:rsid w:val="00FC693F"/>
    <w:rPr>
      <w:b/>
      <w:bCs/>
      <w:smallCaps/>
      <w:spacing w:val="5"/>
    </w:rPr>
  </w:style>
  <w:style w:type="paragraph" w:styleId="TOC">
    <w:name w:val="TOC Heading"/>
    <w:basedOn w:val="1"/>
    <w:next w:val="a1"/>
    <w:uiPriority w:val="39"/>
    <w:semiHidden/>
    <w:unhideWhenUsed/>
    <w:qFormat/>
    <w:rsid w:val="00FC693F"/>
    <w:pPr>
      <w:outlineLvl w:val="9"/>
    </w:pPr>
  </w:style>
  <w:style w:type="table" w:styleId="afd">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e">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0">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7">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8">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9">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1">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2">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3">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4">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4386</Words>
  <Characters>4869</Characters>
  <Application>Microsoft Office Word</Application>
  <DocSecurity>0</DocSecurity>
  <Lines>374</Lines>
  <Paragraphs>544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8711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俊华 卞</cp:lastModifiedBy>
  <cp:revision>2</cp:revision>
  <dcterms:created xsi:type="dcterms:W3CDTF">2013-12-23T23:15:00Z</dcterms:created>
  <dcterms:modified xsi:type="dcterms:W3CDTF">2025-10-11T10:41:00Z</dcterms:modified>
  <cp:category/>
</cp:coreProperties>
</file>